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3BC" w:rsidRPr="00627110" w:rsidRDefault="006073BC">
      <w:pPr>
        <w:autoSpaceDE w:val="0"/>
        <w:autoSpaceDN w:val="0"/>
        <w:spacing w:after="78" w:line="220" w:lineRule="exact"/>
        <w:rPr>
          <w:lang w:val="ru-RU"/>
        </w:rPr>
      </w:pPr>
    </w:p>
    <w:p w:rsidR="006073BC" w:rsidRPr="00CB3489" w:rsidRDefault="000E37C0">
      <w:pPr>
        <w:autoSpaceDE w:val="0"/>
        <w:autoSpaceDN w:val="0"/>
        <w:spacing w:after="0" w:line="230" w:lineRule="auto"/>
        <w:ind w:left="1494"/>
        <w:rPr>
          <w:lang w:val="ru-RU"/>
        </w:rPr>
      </w:pPr>
      <w:r w:rsidRPr="00CB3489">
        <w:rPr>
          <w:rFonts w:ascii="Times New Roman" w:eastAsia="Times New Roman" w:hAnsi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:rsidR="006073BC" w:rsidRPr="00CB3489" w:rsidRDefault="000E37C0">
      <w:pPr>
        <w:autoSpaceDE w:val="0"/>
        <w:autoSpaceDN w:val="0"/>
        <w:spacing w:before="670" w:after="0" w:line="230" w:lineRule="auto"/>
        <w:ind w:left="2286"/>
        <w:rPr>
          <w:lang w:val="ru-RU"/>
        </w:rPr>
      </w:pP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Министерство образования и науки Республики Татарстан</w:t>
      </w:r>
    </w:p>
    <w:p w:rsidR="006073BC" w:rsidRPr="00CB3489" w:rsidRDefault="000E37C0">
      <w:pPr>
        <w:autoSpaceDE w:val="0"/>
        <w:autoSpaceDN w:val="0"/>
        <w:spacing w:before="670" w:after="0" w:line="230" w:lineRule="auto"/>
        <w:ind w:left="1770"/>
        <w:rPr>
          <w:lang w:val="ru-RU"/>
        </w:rPr>
      </w:pP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Исполнительный комитет </w:t>
      </w:r>
      <w:proofErr w:type="spellStart"/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Апастовского</w:t>
      </w:r>
      <w:proofErr w:type="spellEnd"/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 xml:space="preserve"> муниципального района РТ</w:t>
      </w:r>
    </w:p>
    <w:p w:rsidR="006073BC" w:rsidRPr="00CB3489" w:rsidRDefault="000E37C0">
      <w:pPr>
        <w:autoSpaceDE w:val="0"/>
        <w:autoSpaceDN w:val="0"/>
        <w:spacing w:before="670" w:after="1376" w:line="230" w:lineRule="auto"/>
        <w:ind w:left="2148"/>
        <w:rPr>
          <w:lang w:val="ru-RU"/>
        </w:rPr>
      </w:pP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МБОУ «</w:t>
      </w:r>
      <w:proofErr w:type="spellStart"/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Бурнашевская</w:t>
      </w:r>
      <w:proofErr w:type="spellEnd"/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 xml:space="preserve"> средняя общеобразовательная школа»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02"/>
        <w:gridCol w:w="3540"/>
        <w:gridCol w:w="3300"/>
      </w:tblGrid>
      <w:tr w:rsidR="006073BC">
        <w:trPr>
          <w:trHeight w:hRule="exact" w:val="346"/>
        </w:trPr>
        <w:tc>
          <w:tcPr>
            <w:tcW w:w="2502" w:type="dxa"/>
            <w:tcMar>
              <w:left w:w="0" w:type="dxa"/>
              <w:right w:w="0" w:type="dxa"/>
            </w:tcMar>
          </w:tcPr>
          <w:p w:rsidR="006073BC" w:rsidRDefault="000E37C0">
            <w:pPr>
              <w:autoSpaceDE w:val="0"/>
              <w:autoSpaceDN w:val="0"/>
              <w:spacing w:before="60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РАССМОТРЕНО</w:t>
            </w:r>
          </w:p>
        </w:tc>
        <w:tc>
          <w:tcPr>
            <w:tcW w:w="3540" w:type="dxa"/>
            <w:tcMar>
              <w:left w:w="0" w:type="dxa"/>
              <w:right w:w="0" w:type="dxa"/>
            </w:tcMar>
          </w:tcPr>
          <w:p w:rsidR="006073BC" w:rsidRDefault="000E37C0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СОГЛАСОВАНО</w:t>
            </w:r>
          </w:p>
        </w:tc>
        <w:tc>
          <w:tcPr>
            <w:tcW w:w="3300" w:type="dxa"/>
            <w:tcMar>
              <w:left w:w="0" w:type="dxa"/>
              <w:right w:w="0" w:type="dxa"/>
            </w:tcMar>
          </w:tcPr>
          <w:p w:rsidR="006073BC" w:rsidRDefault="000E37C0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УТВЕРЖДЕНО</w:t>
            </w:r>
          </w:p>
        </w:tc>
      </w:tr>
    </w:tbl>
    <w:p w:rsidR="006073BC" w:rsidRDefault="006073BC">
      <w:pPr>
        <w:autoSpaceDE w:val="0"/>
        <w:autoSpaceDN w:val="0"/>
        <w:spacing w:after="0" w:line="264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302"/>
        <w:gridCol w:w="3420"/>
        <w:gridCol w:w="3340"/>
      </w:tblGrid>
      <w:tr w:rsidR="006073BC">
        <w:trPr>
          <w:trHeight w:hRule="exact" w:val="362"/>
        </w:trPr>
        <w:tc>
          <w:tcPr>
            <w:tcW w:w="3302" w:type="dxa"/>
            <w:tcMar>
              <w:left w:w="0" w:type="dxa"/>
              <w:right w:w="0" w:type="dxa"/>
            </w:tcMar>
          </w:tcPr>
          <w:p w:rsidR="006073BC" w:rsidRDefault="000E37C0">
            <w:pPr>
              <w:autoSpaceDE w:val="0"/>
              <w:autoSpaceDN w:val="0"/>
              <w:spacing w:before="60" w:after="0" w:line="230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Гиниятуллина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Н.А.______________</w:t>
            </w:r>
          </w:p>
        </w:tc>
        <w:tc>
          <w:tcPr>
            <w:tcW w:w="3420" w:type="dxa"/>
            <w:tcMar>
              <w:left w:w="0" w:type="dxa"/>
              <w:right w:w="0" w:type="dxa"/>
            </w:tcMar>
          </w:tcPr>
          <w:p w:rsidR="006073BC" w:rsidRDefault="000E37C0">
            <w:pPr>
              <w:autoSpaceDE w:val="0"/>
              <w:autoSpaceDN w:val="0"/>
              <w:spacing w:before="60" w:after="0" w:line="230" w:lineRule="auto"/>
              <w:ind w:left="21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Хуснуллина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А.Р.______________</w:t>
            </w:r>
          </w:p>
        </w:tc>
        <w:tc>
          <w:tcPr>
            <w:tcW w:w="3340" w:type="dxa"/>
            <w:tcMar>
              <w:left w:w="0" w:type="dxa"/>
              <w:right w:w="0" w:type="dxa"/>
            </w:tcMar>
          </w:tcPr>
          <w:p w:rsidR="006073BC" w:rsidRDefault="000E37C0">
            <w:pPr>
              <w:autoSpaceDE w:val="0"/>
              <w:autoSpaceDN w:val="0"/>
              <w:spacing w:before="60" w:after="0" w:line="230" w:lineRule="auto"/>
              <w:ind w:left="31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Вилданова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Д.Х.______________</w:t>
            </w:r>
          </w:p>
        </w:tc>
      </w:tr>
      <w:tr w:rsidR="006073BC">
        <w:trPr>
          <w:trHeight w:hRule="exact" w:val="420"/>
        </w:trPr>
        <w:tc>
          <w:tcPr>
            <w:tcW w:w="3302" w:type="dxa"/>
            <w:tcMar>
              <w:left w:w="0" w:type="dxa"/>
              <w:right w:w="0" w:type="dxa"/>
            </w:tcMar>
          </w:tcPr>
          <w:p w:rsidR="006073BC" w:rsidRDefault="000E37C0">
            <w:pPr>
              <w:autoSpaceDE w:val="0"/>
              <w:autoSpaceDN w:val="0"/>
              <w:spacing w:before="106" w:after="0" w:line="230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№1</w:t>
            </w:r>
          </w:p>
        </w:tc>
        <w:tc>
          <w:tcPr>
            <w:tcW w:w="3420" w:type="dxa"/>
            <w:tcMar>
              <w:left w:w="0" w:type="dxa"/>
              <w:right w:w="0" w:type="dxa"/>
            </w:tcMar>
          </w:tcPr>
          <w:p w:rsidR="006073BC" w:rsidRDefault="000E37C0">
            <w:pPr>
              <w:autoSpaceDE w:val="0"/>
              <w:autoSpaceDN w:val="0"/>
              <w:spacing w:before="106" w:after="0" w:line="230" w:lineRule="auto"/>
              <w:ind w:left="21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№1</w:t>
            </w:r>
          </w:p>
        </w:tc>
        <w:tc>
          <w:tcPr>
            <w:tcW w:w="3340" w:type="dxa"/>
            <w:tcMar>
              <w:left w:w="0" w:type="dxa"/>
              <w:right w:w="0" w:type="dxa"/>
            </w:tcMar>
          </w:tcPr>
          <w:p w:rsidR="006073BC" w:rsidRDefault="000E37C0">
            <w:pPr>
              <w:autoSpaceDE w:val="0"/>
              <w:autoSpaceDN w:val="0"/>
              <w:spacing w:before="106" w:after="0" w:line="230" w:lineRule="auto"/>
              <w:ind w:left="31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Приказ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№53</w:t>
            </w:r>
          </w:p>
        </w:tc>
      </w:tr>
      <w:tr w:rsidR="006073BC" w:rsidRPr="000A3087">
        <w:trPr>
          <w:trHeight w:hRule="exact" w:val="380"/>
        </w:trPr>
        <w:tc>
          <w:tcPr>
            <w:tcW w:w="3302" w:type="dxa"/>
            <w:tcMar>
              <w:left w:w="0" w:type="dxa"/>
              <w:right w:w="0" w:type="dxa"/>
            </w:tcMar>
          </w:tcPr>
          <w:p w:rsidR="006073BC" w:rsidRDefault="000E37C0">
            <w:pPr>
              <w:autoSpaceDE w:val="0"/>
              <w:autoSpaceDN w:val="0"/>
              <w:spacing w:before="94" w:after="0" w:line="230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"29" 08</w:t>
            </w:r>
            <w:r w:rsidR="000A308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2022 г.</w:t>
            </w:r>
          </w:p>
        </w:tc>
        <w:tc>
          <w:tcPr>
            <w:tcW w:w="3420" w:type="dxa"/>
            <w:tcMar>
              <w:left w:w="0" w:type="dxa"/>
              <w:right w:w="0" w:type="dxa"/>
            </w:tcMar>
          </w:tcPr>
          <w:p w:rsidR="006073BC" w:rsidRPr="000A3087" w:rsidRDefault="002F5097" w:rsidP="000A3087">
            <w:pPr>
              <w:autoSpaceDE w:val="0"/>
              <w:autoSpaceDN w:val="0"/>
              <w:spacing w:before="94" w:after="0" w:line="230" w:lineRule="auto"/>
              <w:ind w:left="21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от "29</w:t>
            </w:r>
            <w:r w:rsidR="000A308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".</w:t>
            </w:r>
            <w:r w:rsidR="000E37C0" w:rsidRPr="000A308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2022 г.</w:t>
            </w:r>
          </w:p>
        </w:tc>
        <w:tc>
          <w:tcPr>
            <w:tcW w:w="3340" w:type="dxa"/>
            <w:tcMar>
              <w:left w:w="0" w:type="dxa"/>
              <w:right w:w="0" w:type="dxa"/>
            </w:tcMar>
          </w:tcPr>
          <w:p w:rsidR="006073BC" w:rsidRPr="000A3087" w:rsidRDefault="002F5097">
            <w:pPr>
              <w:autoSpaceDE w:val="0"/>
              <w:autoSpaceDN w:val="0"/>
              <w:spacing w:before="94" w:after="0" w:line="230" w:lineRule="auto"/>
              <w:ind w:left="31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от "29</w:t>
            </w:r>
            <w:r w:rsidR="000E37C0" w:rsidRPr="000A308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" 08</w:t>
            </w:r>
            <w:r w:rsidR="000A308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.</w:t>
            </w:r>
            <w:r w:rsidR="000E37C0" w:rsidRPr="000A308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2022 г.</w:t>
            </w:r>
          </w:p>
        </w:tc>
      </w:tr>
    </w:tbl>
    <w:p w:rsidR="006073BC" w:rsidRPr="000A3087" w:rsidRDefault="000E37C0">
      <w:pPr>
        <w:autoSpaceDE w:val="0"/>
        <w:autoSpaceDN w:val="0"/>
        <w:spacing w:before="978" w:after="0" w:line="230" w:lineRule="auto"/>
        <w:ind w:right="3648"/>
        <w:jc w:val="right"/>
        <w:rPr>
          <w:lang w:val="ru-RU"/>
        </w:rPr>
      </w:pPr>
      <w:r w:rsidRPr="000A3087">
        <w:rPr>
          <w:rFonts w:ascii="Times New Roman" w:eastAsia="Times New Roman" w:hAnsi="Times New Roman"/>
          <w:b/>
          <w:color w:val="000000"/>
          <w:sz w:val="24"/>
          <w:lang w:val="ru-RU"/>
        </w:rPr>
        <w:t>РАБОЧАЯ ПРОГРАММА</w:t>
      </w:r>
    </w:p>
    <w:p w:rsidR="006073BC" w:rsidRPr="000A3087" w:rsidRDefault="000E37C0">
      <w:pPr>
        <w:autoSpaceDE w:val="0"/>
        <w:autoSpaceDN w:val="0"/>
        <w:spacing w:before="70" w:after="0" w:line="230" w:lineRule="auto"/>
        <w:ind w:right="4420"/>
        <w:jc w:val="right"/>
        <w:rPr>
          <w:lang w:val="ru-RU"/>
        </w:rPr>
      </w:pPr>
      <w:r w:rsidRPr="000A3087">
        <w:rPr>
          <w:rFonts w:ascii="Times New Roman" w:eastAsia="Times New Roman" w:hAnsi="Times New Roman"/>
          <w:b/>
          <w:color w:val="000000"/>
          <w:sz w:val="24"/>
          <w:lang w:val="ru-RU"/>
        </w:rPr>
        <w:t>(</w:t>
      </w:r>
      <w:r>
        <w:rPr>
          <w:rFonts w:ascii="Times New Roman" w:eastAsia="Times New Roman" w:hAnsi="Times New Roman"/>
          <w:b/>
          <w:color w:val="000000"/>
          <w:sz w:val="24"/>
        </w:rPr>
        <w:t>ID</w:t>
      </w:r>
      <w:r w:rsidRPr="000A308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4104906)</w:t>
      </w:r>
    </w:p>
    <w:p w:rsidR="006073BC" w:rsidRPr="000A3087" w:rsidRDefault="000E37C0">
      <w:pPr>
        <w:autoSpaceDE w:val="0"/>
        <w:autoSpaceDN w:val="0"/>
        <w:spacing w:before="166" w:after="0" w:line="230" w:lineRule="auto"/>
        <w:ind w:right="4020"/>
        <w:jc w:val="right"/>
        <w:rPr>
          <w:lang w:val="ru-RU"/>
        </w:rPr>
      </w:pPr>
      <w:r w:rsidRPr="000A3087">
        <w:rPr>
          <w:rFonts w:ascii="Times New Roman" w:eastAsia="Times New Roman" w:hAnsi="Times New Roman"/>
          <w:color w:val="000000"/>
          <w:sz w:val="24"/>
          <w:lang w:val="ru-RU"/>
        </w:rPr>
        <w:t>учебного предмета</w:t>
      </w:r>
    </w:p>
    <w:p w:rsidR="006073BC" w:rsidRPr="000A3087" w:rsidRDefault="000E37C0">
      <w:pPr>
        <w:autoSpaceDE w:val="0"/>
        <w:autoSpaceDN w:val="0"/>
        <w:spacing w:before="70" w:after="0" w:line="230" w:lineRule="auto"/>
        <w:ind w:right="3606"/>
        <w:jc w:val="right"/>
        <w:rPr>
          <w:lang w:val="ru-RU"/>
        </w:rPr>
      </w:pPr>
      <w:r w:rsidRPr="000A3087">
        <w:rPr>
          <w:rFonts w:ascii="Times New Roman" w:eastAsia="Times New Roman" w:hAnsi="Times New Roman"/>
          <w:color w:val="000000"/>
          <w:sz w:val="24"/>
          <w:lang w:val="ru-RU"/>
        </w:rPr>
        <w:t>«Родной (татарский) язык»</w:t>
      </w:r>
    </w:p>
    <w:p w:rsidR="006073BC" w:rsidRDefault="000E37C0">
      <w:pPr>
        <w:autoSpaceDE w:val="0"/>
        <w:autoSpaceDN w:val="0"/>
        <w:spacing w:before="670" w:after="0" w:line="230" w:lineRule="auto"/>
        <w:ind w:right="2734"/>
        <w:jc w:val="right"/>
      </w:pPr>
      <w:r w:rsidRPr="000A3087">
        <w:rPr>
          <w:rFonts w:ascii="Times New Roman" w:eastAsia="Times New Roman" w:hAnsi="Times New Roman"/>
          <w:color w:val="000000"/>
          <w:sz w:val="24"/>
          <w:lang w:val="ru-RU"/>
        </w:rPr>
        <w:t xml:space="preserve">для 5 класса основного общего </w:t>
      </w:r>
      <w:proofErr w:type="spellStart"/>
      <w:r w:rsidRPr="000A3087">
        <w:rPr>
          <w:rFonts w:ascii="Times New Roman" w:eastAsia="Times New Roman" w:hAnsi="Times New Roman"/>
          <w:color w:val="000000"/>
          <w:sz w:val="24"/>
          <w:lang w:val="ru-RU"/>
        </w:rPr>
        <w:t>обр</w:t>
      </w:r>
      <w:r>
        <w:rPr>
          <w:rFonts w:ascii="Times New Roman" w:eastAsia="Times New Roman" w:hAnsi="Times New Roman"/>
          <w:color w:val="000000"/>
          <w:sz w:val="24"/>
        </w:rPr>
        <w:t>азования</w:t>
      </w:r>
      <w:proofErr w:type="spellEnd"/>
    </w:p>
    <w:p w:rsidR="006073BC" w:rsidRPr="00CB3489" w:rsidRDefault="000E37C0">
      <w:pPr>
        <w:autoSpaceDE w:val="0"/>
        <w:autoSpaceDN w:val="0"/>
        <w:spacing w:before="310" w:after="0" w:line="230" w:lineRule="auto"/>
        <w:ind w:left="1362"/>
        <w:rPr>
          <w:lang w:val="ru-RU"/>
        </w:rPr>
      </w:pP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для образовательных организаций с обучением на родном (татарском) языке</w:t>
      </w:r>
    </w:p>
    <w:p w:rsidR="006073BC" w:rsidRPr="00CB3489" w:rsidRDefault="000E37C0">
      <w:pPr>
        <w:autoSpaceDE w:val="0"/>
        <w:autoSpaceDN w:val="0"/>
        <w:spacing w:before="312" w:after="0" w:line="230" w:lineRule="auto"/>
        <w:ind w:right="3618"/>
        <w:jc w:val="right"/>
        <w:rPr>
          <w:lang w:val="ru-RU"/>
        </w:rPr>
      </w:pP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на 2022-2023  учебный год</w:t>
      </w:r>
    </w:p>
    <w:p w:rsidR="006073BC" w:rsidRPr="00CB3489" w:rsidRDefault="000E37C0">
      <w:pPr>
        <w:autoSpaceDE w:val="0"/>
        <w:autoSpaceDN w:val="0"/>
        <w:spacing w:before="2112" w:after="0" w:line="230" w:lineRule="auto"/>
        <w:ind w:right="32"/>
        <w:jc w:val="right"/>
        <w:rPr>
          <w:lang w:val="ru-RU"/>
        </w:rPr>
      </w:pP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 xml:space="preserve">Составитель: </w:t>
      </w:r>
      <w:proofErr w:type="spellStart"/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Миннубаева</w:t>
      </w:r>
      <w:proofErr w:type="spellEnd"/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 xml:space="preserve"> Альбина </w:t>
      </w:r>
      <w:proofErr w:type="spellStart"/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Фаргатовна</w:t>
      </w:r>
      <w:proofErr w:type="spellEnd"/>
    </w:p>
    <w:p w:rsidR="006073BC" w:rsidRPr="00CB3489" w:rsidRDefault="000E37C0" w:rsidP="00CB3489">
      <w:pPr>
        <w:autoSpaceDE w:val="0"/>
        <w:autoSpaceDN w:val="0"/>
        <w:spacing w:before="70" w:after="0" w:line="230" w:lineRule="auto"/>
        <w:ind w:right="20"/>
        <w:jc w:val="right"/>
        <w:rPr>
          <w:lang w:val="ru-RU"/>
        </w:rPr>
      </w:pP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учитель татарского языка и литературы</w:t>
      </w:r>
    </w:p>
    <w:p w:rsidR="006073BC" w:rsidRDefault="006073BC">
      <w:pPr>
        <w:rPr>
          <w:lang w:val="tt-RU"/>
        </w:rPr>
      </w:pPr>
    </w:p>
    <w:p w:rsidR="00CB3489" w:rsidRDefault="00CB3489">
      <w:pPr>
        <w:rPr>
          <w:lang w:val="tt-RU"/>
        </w:rPr>
      </w:pPr>
    </w:p>
    <w:p w:rsidR="00CB3489" w:rsidRPr="00CB3489" w:rsidRDefault="00CB3489" w:rsidP="00CB3489">
      <w:pPr>
        <w:autoSpaceDE w:val="0"/>
        <w:autoSpaceDN w:val="0"/>
        <w:spacing w:after="0" w:line="230" w:lineRule="auto"/>
        <w:ind w:right="3528"/>
        <w:jc w:val="right"/>
        <w:rPr>
          <w:lang w:val="ru-RU"/>
        </w:rPr>
        <w:sectPr w:rsidR="00CB3489" w:rsidRPr="00CB3489">
          <w:pgSz w:w="11900" w:h="16840"/>
          <w:pgMar w:top="298" w:right="872" w:bottom="1436" w:left="738" w:header="720" w:footer="720" w:gutter="0"/>
          <w:cols w:space="720" w:equalWidth="0">
            <w:col w:w="10290" w:space="0"/>
          </w:cols>
          <w:docGrid w:linePitch="360"/>
        </w:sectPr>
      </w:pPr>
      <w:proofErr w:type="spellStart"/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с</w:t>
      </w:r>
      <w:proofErr w:type="gramStart"/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.Б</w:t>
      </w:r>
      <w:proofErr w:type="gramEnd"/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урнашево</w:t>
      </w:r>
      <w:proofErr w:type="spellEnd"/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 xml:space="preserve"> 2022</w:t>
      </w:r>
    </w:p>
    <w:p w:rsidR="006073BC" w:rsidRPr="00CB3489" w:rsidRDefault="00CB3489">
      <w:pPr>
        <w:autoSpaceDE w:val="0"/>
        <w:autoSpaceDN w:val="0"/>
        <w:spacing w:after="0" w:line="230" w:lineRule="auto"/>
        <w:rPr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  <w:lang w:val="ru-RU"/>
        </w:rPr>
        <w:lastRenderedPageBreak/>
        <w:t>П</w:t>
      </w:r>
      <w:r w:rsidR="000E37C0" w:rsidRPr="00CB3489">
        <w:rPr>
          <w:rFonts w:ascii="Times New Roman" w:eastAsia="Times New Roman" w:hAnsi="Times New Roman"/>
          <w:b/>
          <w:color w:val="000000"/>
          <w:sz w:val="24"/>
          <w:lang w:val="ru-RU"/>
        </w:rPr>
        <w:t>ОЯСНИТЕЛЬНАЯ ЗАПИСКА</w:t>
      </w:r>
    </w:p>
    <w:p w:rsidR="006073BC" w:rsidRPr="00CB3489" w:rsidRDefault="000E37C0">
      <w:pPr>
        <w:tabs>
          <w:tab w:val="left" w:pos="180"/>
        </w:tabs>
        <w:autoSpaceDE w:val="0"/>
        <w:autoSpaceDN w:val="0"/>
        <w:spacing w:before="346" w:after="0" w:line="271" w:lineRule="auto"/>
        <w:ind w:right="144"/>
        <w:rPr>
          <w:lang w:val="ru-RU"/>
        </w:rPr>
      </w:pP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ОБЩАЯ ХАРАКТЕРИСТИКА УЧЕБНОГО ПРЕДМЕТА </w:t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«</w:t>
      </w:r>
      <w:r w:rsidRPr="00CB3489">
        <w:rPr>
          <w:rFonts w:ascii="Times New Roman" w:eastAsia="Times New Roman" w:hAnsi="Times New Roman"/>
          <w:b/>
          <w:color w:val="000000"/>
          <w:sz w:val="24"/>
          <w:lang w:val="ru-RU"/>
        </w:rPr>
        <w:t>РОДНОЙ (ТАТАРСКИЙ) ЯЗЫК</w:t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»</w:t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Учебный предмет «Родной (татарский) язык» входит в предметную область «Родной язык и родная литература» учебного плана образовательных организаций основного общего образования.</w:t>
      </w:r>
    </w:p>
    <w:p w:rsidR="006073BC" w:rsidRPr="00CB3489" w:rsidRDefault="000E37C0">
      <w:pPr>
        <w:autoSpaceDE w:val="0"/>
        <w:autoSpaceDN w:val="0"/>
        <w:spacing w:before="70" w:after="0" w:line="281" w:lineRule="auto"/>
        <w:ind w:firstLine="180"/>
        <w:rPr>
          <w:lang w:val="ru-RU"/>
        </w:rPr>
      </w:pP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 xml:space="preserve">Учебный предмет «Родной (татарский) язык» является одним из основных элементов </w:t>
      </w:r>
      <w:r w:rsidRPr="00CB3489">
        <w:rPr>
          <w:lang w:val="ru-RU"/>
        </w:rPr>
        <w:br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 xml:space="preserve">образовательной системы основного общего образования, формирующим компетенции в сфере татарской языковой культуры. Его включенность в общую систему обеспечивается содержательными связями с другими учебными предметами гуманитарного цикла, особенно с учебным </w:t>
      </w:r>
      <w:proofErr w:type="spellStart"/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предметом</w:t>
      </w:r>
      <w:proofErr w:type="gramStart"/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«Р</w:t>
      </w:r>
      <w:proofErr w:type="gramEnd"/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одная</w:t>
      </w:r>
      <w:proofErr w:type="spellEnd"/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 xml:space="preserve"> (татарская) литература».</w:t>
      </w:r>
    </w:p>
    <w:p w:rsidR="006073BC" w:rsidRPr="00CB3489" w:rsidRDefault="000E37C0">
      <w:pPr>
        <w:autoSpaceDE w:val="0"/>
        <w:autoSpaceDN w:val="0"/>
        <w:spacing w:before="72" w:after="0" w:line="281" w:lineRule="auto"/>
        <w:ind w:right="432" w:firstLine="180"/>
        <w:rPr>
          <w:lang w:val="ru-RU"/>
        </w:rPr>
      </w:pP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Используемые учебные тексты, предлагаемая тематика речи на татарском языке имеют патриотическую, гражданственную, морально-этическую воспитательную направленность, вносят свой вклад в приобщение школьников к национальной культуре. Все это в конечном итоге обеспечивает формирование личностных качеств, соответствующих национальным и </w:t>
      </w:r>
      <w:r w:rsidRPr="00CB3489">
        <w:rPr>
          <w:lang w:val="ru-RU"/>
        </w:rPr>
        <w:br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общечеловеческим ценностям.</w:t>
      </w:r>
    </w:p>
    <w:p w:rsidR="006073BC" w:rsidRPr="00CB3489" w:rsidRDefault="000E37C0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Кроме того, системно-</w:t>
      </w:r>
      <w:proofErr w:type="spellStart"/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деятельностный</w:t>
      </w:r>
      <w:proofErr w:type="spellEnd"/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 xml:space="preserve"> подход выдвигает требование обеспечения преемственности курсов татарского языка основной и начальной школы.</w:t>
      </w:r>
    </w:p>
    <w:p w:rsidR="006073BC" w:rsidRPr="00CB3489" w:rsidRDefault="000E37C0">
      <w:pPr>
        <w:autoSpaceDE w:val="0"/>
        <w:autoSpaceDN w:val="0"/>
        <w:spacing w:before="262" w:after="0" w:line="230" w:lineRule="auto"/>
        <w:rPr>
          <w:lang w:val="ru-RU"/>
        </w:rPr>
      </w:pPr>
      <w:r w:rsidRPr="00CB3489">
        <w:rPr>
          <w:rFonts w:ascii="Times New Roman" w:eastAsia="Times New Roman" w:hAnsi="Times New Roman"/>
          <w:b/>
          <w:color w:val="000000"/>
          <w:sz w:val="24"/>
          <w:lang w:val="ru-RU"/>
        </w:rPr>
        <w:t>ЦЕЛЬ И ЗАДАЧИ ИЗУЧЕНИЯ УЧЕБНОГО ПРЕДМЕТА «РОДНОЙ (ТАТАРСКИЙ) ЯЗЫК»</w:t>
      </w:r>
    </w:p>
    <w:p w:rsidR="006073BC" w:rsidRPr="00CB3489" w:rsidRDefault="000E37C0">
      <w:pPr>
        <w:autoSpaceDE w:val="0"/>
        <w:autoSpaceDN w:val="0"/>
        <w:spacing w:before="166" w:after="0" w:line="230" w:lineRule="auto"/>
        <w:ind w:left="180"/>
        <w:rPr>
          <w:lang w:val="ru-RU"/>
        </w:rPr>
      </w:pP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 xml:space="preserve">Изучение учебного предмета направлено на достижение следующей </w:t>
      </w:r>
      <w:r w:rsidRPr="00CB3489">
        <w:rPr>
          <w:rFonts w:ascii="Times New Roman" w:eastAsia="Times New Roman" w:hAnsi="Times New Roman"/>
          <w:b/>
          <w:color w:val="000000"/>
          <w:sz w:val="24"/>
          <w:lang w:val="ru-RU"/>
        </w:rPr>
        <w:t>цели:</w:t>
      </w:r>
    </w:p>
    <w:p w:rsidR="006073BC" w:rsidRPr="00CB3489" w:rsidRDefault="000E37C0">
      <w:pPr>
        <w:autoSpaceDE w:val="0"/>
        <w:autoSpaceDN w:val="0"/>
        <w:spacing w:before="178" w:after="0" w:line="271" w:lineRule="auto"/>
        <w:ind w:left="420" w:right="212"/>
        <w:jc w:val="both"/>
        <w:rPr>
          <w:lang w:val="ru-RU"/>
        </w:rPr>
      </w:pP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—  развитие коммуникативных умений, то есть способности и готовности использовать речевые средства для выражения своих чувств, мыслей и потребностей; воспитание и развитие личности, уважающей языковое наследие многонационального народа Российской Федерации.</w:t>
      </w:r>
    </w:p>
    <w:p w:rsidR="006073BC" w:rsidRPr="00CB3489" w:rsidRDefault="000E37C0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 xml:space="preserve">Поставленная цель обусловливает выполнение следующих </w:t>
      </w:r>
      <w:r w:rsidRPr="00CB3489">
        <w:rPr>
          <w:rFonts w:ascii="Times New Roman" w:eastAsia="Times New Roman" w:hAnsi="Times New Roman"/>
          <w:b/>
          <w:color w:val="000000"/>
          <w:sz w:val="24"/>
          <w:lang w:val="ru-RU"/>
        </w:rPr>
        <w:t>задач</w:t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 xml:space="preserve">: </w:t>
      </w:r>
    </w:p>
    <w:p w:rsidR="006073BC" w:rsidRPr="00CB3489" w:rsidRDefault="000E37C0">
      <w:pPr>
        <w:autoSpaceDE w:val="0"/>
        <w:autoSpaceDN w:val="0"/>
        <w:spacing w:before="178" w:after="0" w:line="271" w:lineRule="auto"/>
        <w:ind w:left="420" w:right="144"/>
        <w:rPr>
          <w:lang w:val="ru-RU"/>
        </w:rPr>
      </w:pP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овладение знаниями о татарском языке, его устройстве и функционировании, о </w:t>
      </w:r>
      <w:r w:rsidRPr="00CB3489">
        <w:rPr>
          <w:lang w:val="ru-RU"/>
        </w:rPr>
        <w:br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стилистических ресурсах, основных нормах татарского литературного языка и речевого этикета; обогащение словарного запаса и увеличение объема используемых грамматических средств;</w:t>
      </w:r>
    </w:p>
    <w:p w:rsidR="006073BC" w:rsidRPr="00CB3489" w:rsidRDefault="000E37C0">
      <w:pPr>
        <w:autoSpaceDE w:val="0"/>
        <w:autoSpaceDN w:val="0"/>
        <w:spacing w:before="238" w:after="0"/>
        <w:ind w:left="420" w:right="432"/>
        <w:rPr>
          <w:lang w:val="ru-RU"/>
        </w:rPr>
      </w:pP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—  развитие речевой и мыслительной деятельности, коммуникативных умений и навыков, обеспечивающих свободное владение татарским языком в разных ситуациях, готовности и способности к практическому речевому взаимодействию и взаимопониманию, потребности в речевом самосовершенствовании;</w:t>
      </w:r>
    </w:p>
    <w:p w:rsidR="006073BC" w:rsidRPr="00CB3489" w:rsidRDefault="000E37C0">
      <w:pPr>
        <w:autoSpaceDE w:val="0"/>
        <w:autoSpaceDN w:val="0"/>
        <w:spacing w:before="240" w:after="0"/>
        <w:ind w:left="420" w:right="432"/>
        <w:rPr>
          <w:lang w:val="ru-RU"/>
        </w:rPr>
      </w:pP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—  формирование умений распознавать, анализировать, классифицировать языковые факты, оценивать их с точки зрения нормативности и соответствия ситуации общения, осуществлять информационный поиск, извлекая и преобразовывая необходимую информацию из различных источников и текстов;</w:t>
      </w:r>
    </w:p>
    <w:p w:rsidR="006073BC" w:rsidRPr="00CB3489" w:rsidRDefault="000E37C0">
      <w:pPr>
        <w:autoSpaceDE w:val="0"/>
        <w:autoSpaceDN w:val="0"/>
        <w:spacing w:before="238" w:after="0" w:line="271" w:lineRule="auto"/>
        <w:ind w:left="420"/>
        <w:rPr>
          <w:lang w:val="ru-RU"/>
        </w:rPr>
      </w:pP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—  воспитание интереса и любви к родному татарскому языку, сознательного отношения к языку как к духовному наследию народа и средству общения, ответственности за языковую культуру как национальную ценность, осознание эстетической ценности татарского языка.</w:t>
      </w:r>
    </w:p>
    <w:p w:rsidR="006073BC" w:rsidRPr="00CB3489" w:rsidRDefault="000E37C0">
      <w:pPr>
        <w:tabs>
          <w:tab w:val="left" w:pos="180"/>
        </w:tabs>
        <w:autoSpaceDE w:val="0"/>
        <w:autoSpaceDN w:val="0"/>
        <w:spacing w:before="298" w:after="0" w:line="271" w:lineRule="auto"/>
        <w:ind w:right="144"/>
        <w:rPr>
          <w:lang w:val="ru-RU"/>
        </w:rPr>
      </w:pP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МЕСТО УЧЕБНОГО ПРЕДМЕТА «РОДНОЙ (ТАТАРСКИЙ) ЯЗЫК» В УЧЕБНОМ ПЛАНЕ </w:t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 xml:space="preserve">В соответствии с ФГОС ООО учебный предмет «Родной язык» входит в предметную </w:t>
      </w:r>
      <w:proofErr w:type="spellStart"/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область</w:t>
      </w:r>
      <w:proofErr w:type="gramStart"/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«Р</w:t>
      </w:r>
      <w:proofErr w:type="gramEnd"/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одной</w:t>
      </w:r>
      <w:proofErr w:type="spellEnd"/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 xml:space="preserve"> язык и родная литература» и является обязательным для изучения.</w:t>
      </w:r>
    </w:p>
    <w:p w:rsidR="006073BC" w:rsidRPr="00CB3489" w:rsidRDefault="000E37C0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В 5 классе количество учебных часов, выделяемых на изучение предмет</w:t>
      </w:r>
      <w:r w:rsidR="00A90BF5">
        <w:rPr>
          <w:rFonts w:ascii="Times New Roman" w:eastAsia="Times New Roman" w:hAnsi="Times New Roman"/>
          <w:color w:val="000000"/>
          <w:sz w:val="24"/>
          <w:lang w:val="ru-RU"/>
        </w:rPr>
        <w:t>а «Родной (татарский) язык», – 3</w:t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="00A90BF5">
        <w:rPr>
          <w:rFonts w:ascii="Times New Roman" w:eastAsia="Times New Roman" w:hAnsi="Times New Roman"/>
          <w:color w:val="000000"/>
          <w:sz w:val="24"/>
          <w:lang w:val="ru-RU"/>
        </w:rPr>
        <w:t>часа в неделю, что составляет 102</w:t>
      </w:r>
      <w:bookmarkStart w:id="0" w:name="_GoBack"/>
      <w:bookmarkEnd w:id="0"/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 xml:space="preserve"> часов.</w:t>
      </w:r>
    </w:p>
    <w:p w:rsidR="006073BC" w:rsidRPr="00CB3489" w:rsidRDefault="006073BC">
      <w:pPr>
        <w:rPr>
          <w:lang w:val="ru-RU"/>
        </w:rPr>
        <w:sectPr w:rsidR="006073BC" w:rsidRPr="00CB3489">
          <w:pgSz w:w="11900" w:h="16840"/>
          <w:pgMar w:top="298" w:right="650" w:bottom="45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6073BC" w:rsidRPr="00CB3489" w:rsidRDefault="006073BC">
      <w:pPr>
        <w:autoSpaceDE w:val="0"/>
        <w:autoSpaceDN w:val="0"/>
        <w:spacing w:after="78" w:line="220" w:lineRule="exact"/>
        <w:rPr>
          <w:lang w:val="ru-RU"/>
        </w:rPr>
      </w:pPr>
    </w:p>
    <w:p w:rsidR="006073BC" w:rsidRPr="00CB3489" w:rsidRDefault="000E37C0">
      <w:pPr>
        <w:autoSpaceDE w:val="0"/>
        <w:autoSpaceDN w:val="0"/>
        <w:spacing w:after="0" w:line="230" w:lineRule="auto"/>
        <w:rPr>
          <w:lang w:val="ru-RU"/>
        </w:rPr>
      </w:pPr>
      <w:r w:rsidRPr="00CB348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6073BC" w:rsidRPr="00CB3489" w:rsidRDefault="000E37C0">
      <w:pPr>
        <w:autoSpaceDE w:val="0"/>
        <w:autoSpaceDN w:val="0"/>
        <w:spacing w:before="346" w:after="0" w:line="262" w:lineRule="auto"/>
        <w:ind w:left="180" w:right="1584"/>
        <w:rPr>
          <w:lang w:val="ru-RU"/>
        </w:rPr>
      </w:pPr>
      <w:r w:rsidRPr="00CB348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Речевая деятельность и культура речи </w:t>
      </w:r>
      <w:r w:rsidRPr="00CB3489">
        <w:rPr>
          <w:lang w:val="ru-RU"/>
        </w:rPr>
        <w:br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Устная и письменная речь. Диалогическая и монологическая речь. Работа с текстом.</w:t>
      </w:r>
    </w:p>
    <w:p w:rsidR="006073BC" w:rsidRPr="00CB3489" w:rsidRDefault="000E37C0">
      <w:pPr>
        <w:tabs>
          <w:tab w:val="left" w:pos="180"/>
        </w:tabs>
        <w:autoSpaceDE w:val="0"/>
        <w:autoSpaceDN w:val="0"/>
        <w:spacing w:before="70" w:after="0" w:line="271" w:lineRule="auto"/>
        <w:ind w:right="144"/>
        <w:rPr>
          <w:lang w:val="ru-RU"/>
        </w:rPr>
      </w:pP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Фонетика, графика 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Закон сингармонизма. Согласные звуки. Гласные звуки. Слог. Типы слогов. Ударение. Интонация. Фонетический анализ. Органы речи.</w:t>
      </w:r>
    </w:p>
    <w:p w:rsidR="006073BC" w:rsidRPr="00CB3489" w:rsidRDefault="000E37C0">
      <w:pPr>
        <w:autoSpaceDE w:val="0"/>
        <w:autoSpaceDN w:val="0"/>
        <w:spacing w:before="70" w:after="0" w:line="262" w:lineRule="auto"/>
        <w:ind w:left="180" w:right="6192"/>
        <w:rPr>
          <w:lang w:val="ru-RU"/>
        </w:rPr>
      </w:pPr>
      <w:r w:rsidRPr="00CB348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Орфоэпия </w:t>
      </w:r>
      <w:r w:rsidRPr="00CB3489">
        <w:rPr>
          <w:lang w:val="ru-RU"/>
        </w:rPr>
        <w:br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Понятие об орфоэпии татарского языка.</w:t>
      </w:r>
    </w:p>
    <w:p w:rsidR="006073BC" w:rsidRPr="00CB3489" w:rsidRDefault="000E37C0">
      <w:pPr>
        <w:tabs>
          <w:tab w:val="left" w:pos="180"/>
        </w:tabs>
        <w:autoSpaceDE w:val="0"/>
        <w:autoSpaceDN w:val="0"/>
        <w:spacing w:before="70" w:after="0" w:line="274" w:lineRule="auto"/>
        <w:ind w:right="864"/>
        <w:rPr>
          <w:lang w:val="ru-RU"/>
        </w:rPr>
      </w:pP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Лексикология 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Лексическое значение слова. Профессиональная лексика. Синонимы. Антонимы. Омонимы. Устаревшие слова. Историзмы. Заимствованные слова. Неологизмы. Фразеологизмы.</w:t>
      </w:r>
    </w:p>
    <w:p w:rsidR="006073BC" w:rsidRPr="00CB3489" w:rsidRDefault="000E37C0">
      <w:pPr>
        <w:autoSpaceDE w:val="0"/>
        <w:autoSpaceDN w:val="0"/>
        <w:spacing w:before="70" w:after="0" w:line="262" w:lineRule="auto"/>
        <w:ind w:left="180" w:right="2016"/>
        <w:rPr>
          <w:lang w:val="ru-RU"/>
        </w:rPr>
      </w:pPr>
      <w:proofErr w:type="spellStart"/>
      <w:r w:rsidRPr="00CB3489">
        <w:rPr>
          <w:rFonts w:ascii="Times New Roman" w:eastAsia="Times New Roman" w:hAnsi="Times New Roman"/>
          <w:b/>
          <w:color w:val="000000"/>
          <w:sz w:val="24"/>
          <w:lang w:val="ru-RU"/>
        </w:rPr>
        <w:t>Морфемика</w:t>
      </w:r>
      <w:proofErr w:type="spellEnd"/>
      <w:r w:rsidRPr="00CB348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и словообразование </w:t>
      </w:r>
      <w:r w:rsidRPr="00CB3489">
        <w:rPr>
          <w:lang w:val="ru-RU"/>
        </w:rPr>
        <w:br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Корень слова. Аффиксы. Основа. Способы словообразования в татарском языке.</w:t>
      </w:r>
    </w:p>
    <w:p w:rsidR="006073BC" w:rsidRPr="00CB3489" w:rsidRDefault="000E37C0">
      <w:pPr>
        <w:tabs>
          <w:tab w:val="left" w:pos="180"/>
        </w:tabs>
        <w:autoSpaceDE w:val="0"/>
        <w:autoSpaceDN w:val="0"/>
        <w:spacing w:before="70" w:after="0"/>
        <w:ind w:right="144"/>
        <w:rPr>
          <w:lang w:val="ru-RU"/>
        </w:rPr>
      </w:pP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Морфология 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Части речи. Имя существительное. Имя прилагательное. Местоимение. Имя числительное. Глагол. Категория времени. Глаголы настоящего времени. Глаголы прошедшего времени. Глаголы будущего времени. Вспомогательные глаголы. Наречие. Послелоги и послеложные слова. Частицы.</w:t>
      </w:r>
    </w:p>
    <w:p w:rsidR="006073BC" w:rsidRPr="00CB3489" w:rsidRDefault="000E37C0">
      <w:pPr>
        <w:autoSpaceDE w:val="0"/>
        <w:autoSpaceDN w:val="0"/>
        <w:spacing w:before="70" w:after="0" w:line="230" w:lineRule="auto"/>
        <w:rPr>
          <w:lang w:val="ru-RU"/>
        </w:rPr>
      </w:pP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Союзы. Сочинительные союзы.</w:t>
      </w:r>
    </w:p>
    <w:p w:rsidR="006073BC" w:rsidRPr="00CB3489" w:rsidRDefault="000E37C0" w:rsidP="00CB3489">
      <w:pPr>
        <w:tabs>
          <w:tab w:val="left" w:pos="180"/>
        </w:tabs>
        <w:autoSpaceDE w:val="0"/>
        <w:autoSpaceDN w:val="0"/>
        <w:spacing w:before="70" w:after="0"/>
        <w:ind w:right="1152"/>
        <w:rPr>
          <w:lang w:val="ru-RU"/>
        </w:rPr>
        <w:sectPr w:rsidR="006073BC" w:rsidRPr="00CB3489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Синтаксис 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Главные члены предложения. Однородные члены предложения. Второстепенные члены предложения. Распространенное и нераспространенное предложение. Способы выражения подлежащего и сказуемого.</w:t>
      </w:r>
    </w:p>
    <w:p w:rsidR="006073BC" w:rsidRPr="00CB3489" w:rsidRDefault="000E37C0">
      <w:pPr>
        <w:autoSpaceDE w:val="0"/>
        <w:autoSpaceDN w:val="0"/>
        <w:spacing w:after="0" w:line="230" w:lineRule="auto"/>
        <w:rPr>
          <w:lang w:val="ru-RU"/>
        </w:rPr>
      </w:pPr>
      <w:r w:rsidRPr="00CB3489">
        <w:rPr>
          <w:rFonts w:ascii="Times New Roman" w:eastAsia="Times New Roman" w:hAnsi="Times New Roman"/>
          <w:b/>
          <w:color w:val="000000"/>
          <w:sz w:val="24"/>
          <w:lang w:val="ru-RU"/>
        </w:rPr>
        <w:lastRenderedPageBreak/>
        <w:t>ПЛАНИРУЕМЫЕ ОБРАЗОВАТЕЛЬНЫЕ РЕЗУЛЬТАТЫ</w:t>
      </w:r>
    </w:p>
    <w:p w:rsidR="006073BC" w:rsidRPr="00CB3489" w:rsidRDefault="000E37C0">
      <w:pPr>
        <w:autoSpaceDE w:val="0"/>
        <w:autoSpaceDN w:val="0"/>
        <w:spacing w:before="346" w:after="0" w:line="230" w:lineRule="auto"/>
        <w:rPr>
          <w:lang w:val="ru-RU"/>
        </w:rPr>
      </w:pPr>
      <w:r w:rsidRPr="00CB3489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6073BC" w:rsidRPr="00CB3489" w:rsidRDefault="000E37C0">
      <w:pPr>
        <w:tabs>
          <w:tab w:val="left" w:pos="180"/>
        </w:tabs>
        <w:autoSpaceDE w:val="0"/>
        <w:autoSpaceDN w:val="0"/>
        <w:spacing w:before="166" w:after="0" w:line="290" w:lineRule="auto"/>
        <w:rPr>
          <w:lang w:val="ru-RU"/>
        </w:rPr>
      </w:pP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 xml:space="preserve">В результате изучения предмета «Родной (татарский) язык» у обучающегося будут сформированы следующие личностные результаты: 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гражданско-патриотического воспитания: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готовность к выполнению обязанностей гражданина и реализации его прав, уважение прав, свобод и законных интересов других людей;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 xml:space="preserve">– активное участие в жизни семьи, образовательной организации, местного сообщества, родного края, страны, в том числе в сопоставлении с ситуациями, отраженными в литературных </w:t>
      </w:r>
      <w:r w:rsidRPr="00CB3489">
        <w:rPr>
          <w:lang w:val="ru-RU"/>
        </w:rPr>
        <w:br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произведениях, написанных на татарском языке;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неприятие любых форм экстремизма, дискриминации;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понимание роли различных социальных институтов в жизни человека;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 xml:space="preserve">–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</w:t>
      </w:r>
      <w:proofErr w:type="gramStart"/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формируемое</w:t>
      </w:r>
      <w:proofErr w:type="gramEnd"/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 xml:space="preserve"> в том числе на основе примеров из литературных произведений, написанных на татарском языке;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готовность к разнообразной совместной деятельности, стремление к взаимопониманию и взаимопомощи;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активное участие в школьном самоуправлении;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 xml:space="preserve">– готовность к участию в гуманитарной деятельности (помощь людям, нуждающимся в ней; </w:t>
      </w:r>
      <w:proofErr w:type="spellStart"/>
      <w:proofErr w:type="gramStart"/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волонтерство</w:t>
      </w:r>
      <w:proofErr w:type="spellEnd"/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 xml:space="preserve">); 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патриотического воспитания: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 xml:space="preserve">–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</w:t>
      </w:r>
      <w:r w:rsidRPr="00CB3489">
        <w:rPr>
          <w:lang w:val="ru-RU"/>
        </w:rPr>
        <w:br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Федерации, своего края, народов России;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 xml:space="preserve">– ценностное отношение к родному языку, к достижениям своей Родины – России, к науке, искусству, боевым подвигам и трудовым достижениям народа, в том числе отраженным в </w:t>
      </w:r>
      <w:r w:rsidRPr="00CB3489">
        <w:rPr>
          <w:lang w:val="ru-RU"/>
        </w:rPr>
        <w:br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художественных произведениях;</w:t>
      </w:r>
      <w:proofErr w:type="gramEnd"/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 xml:space="preserve">– </w:t>
      </w:r>
      <w:proofErr w:type="gramStart"/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 xml:space="preserve"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 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духовно-нравственного воспитания: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ориентация на моральные ценности и нормы в ситуациях нравственного выбора;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готовность оценивать свое поведение, в том числе речевое, и поступки, а также поведение и поступки других людей с позиции нравственных и правовых норм с учетом осознания последствий поступков;</w:t>
      </w:r>
      <w:proofErr w:type="gramEnd"/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 xml:space="preserve">– </w:t>
      </w:r>
      <w:proofErr w:type="gramStart"/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 xml:space="preserve">активное неприятие асоциальных поступков, свобода и ответственность личности в условиях индивидуального и общественного пространства; 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эстетического воспитания: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восприимчивость к разным видам искусства, традициям и творчеству своего и других народов;</w:t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понимание эмоционального воздействия искусства;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осознание важности художественной культуры как средства коммуникации и самовыражения;</w:t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понимание ценности отечественного и мирового искусства, роли этнических культурных традиций и народного творчества;</w:t>
      </w:r>
      <w:proofErr w:type="gramEnd"/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 xml:space="preserve">– стремление к самовыражению в разных видах искусства; 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6073BC" w:rsidRPr="00CB3489" w:rsidRDefault="006073BC">
      <w:pPr>
        <w:rPr>
          <w:lang w:val="ru-RU"/>
        </w:rPr>
        <w:sectPr w:rsidR="006073BC" w:rsidRPr="00CB3489">
          <w:pgSz w:w="11900" w:h="16840"/>
          <w:pgMar w:top="298" w:right="650" w:bottom="41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6073BC" w:rsidRPr="00CB3489" w:rsidRDefault="006073BC">
      <w:pPr>
        <w:autoSpaceDE w:val="0"/>
        <w:autoSpaceDN w:val="0"/>
        <w:spacing w:after="78" w:line="220" w:lineRule="exact"/>
        <w:rPr>
          <w:lang w:val="ru-RU"/>
        </w:rPr>
      </w:pPr>
    </w:p>
    <w:p w:rsidR="006073BC" w:rsidRPr="00CB3489" w:rsidRDefault="000E37C0">
      <w:pPr>
        <w:tabs>
          <w:tab w:val="left" w:pos="180"/>
        </w:tabs>
        <w:autoSpaceDE w:val="0"/>
        <w:autoSpaceDN w:val="0"/>
        <w:spacing w:after="0" w:line="290" w:lineRule="auto"/>
        <w:rPr>
          <w:lang w:val="ru-RU"/>
        </w:rPr>
      </w:pPr>
      <w:r w:rsidRPr="00CB3489">
        <w:rPr>
          <w:lang w:val="ru-RU"/>
        </w:rPr>
        <w:tab/>
      </w:r>
      <w:proofErr w:type="gramStart"/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осознание ценности жизни с опорой на собственный жизненный и читательский опыт;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  <w:proofErr w:type="gramEnd"/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 xml:space="preserve">– соблюдение правил безопасности, в том числе навыки безопасного поведения в </w:t>
      </w:r>
      <w:proofErr w:type="gramStart"/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интернет-среде</w:t>
      </w:r>
      <w:proofErr w:type="gramEnd"/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 xml:space="preserve"> в процессе школьного языкового образования;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 xml:space="preserve">– способность адаптироваться к стрессовым ситуациям и меняющимся социальным, </w:t>
      </w:r>
      <w:r w:rsidRPr="00CB3489">
        <w:rPr>
          <w:lang w:val="ru-RU"/>
        </w:rPr>
        <w:br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информационным и природным условиям, в том числе осмысляя собственный опыт и выстраивая дальнейшие цели;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умение принимать себя и других не осуждая;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 xml:space="preserve">– умение осознавать свое эмоциональное состояние и эмоциональное состояние других, </w:t>
      </w:r>
      <w:r w:rsidRPr="00CB3489">
        <w:rPr>
          <w:lang w:val="ru-RU"/>
        </w:rPr>
        <w:br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татарском языке;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 xml:space="preserve">– </w:t>
      </w:r>
      <w:proofErr w:type="spellStart"/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 xml:space="preserve"> навыков рефлексии, признание своего права на ошибку и такого же права другого человека; 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proofErr w:type="gramStart"/>
      <w:r w:rsidRPr="00CB3489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трудового воспитания: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 xml:space="preserve">– 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</w:t>
      </w:r>
      <w:r w:rsidRPr="00CB3489">
        <w:rPr>
          <w:lang w:val="ru-RU"/>
        </w:rPr>
        <w:br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журналистов, писателей;</w:t>
      </w:r>
      <w:proofErr w:type="gramEnd"/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 xml:space="preserve">– </w:t>
      </w:r>
      <w:proofErr w:type="gramStart"/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готовность адаптироваться в профессиональной среде;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уважение к труду и результатам трудовой деятельности;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 xml:space="preserve">– осознанный выбор и построение индивидуальной траектории образования и жизненных планов с учетом личных и общественных интересов и потребностей; 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экологического воспитания: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  <w:proofErr w:type="gramEnd"/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 xml:space="preserve">– </w:t>
      </w:r>
      <w:proofErr w:type="gramStart"/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</w:t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осознание своей роли как гражданина и потребителя в условиях взаимосвязи природной, технологической и социальной сред;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готовность к участию в практической деятельности экологической направленности;</w:t>
      </w:r>
      <w:proofErr w:type="gramEnd"/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proofErr w:type="gramStart"/>
      <w:r w:rsidRPr="00CB3489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ценности научного познания: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 закономерностях развития языка;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овладение языковой и читательской культурой, навыками чтения как средства познания мира;</w:t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овладение основными навыками исследовательской деятельности с учетом специфики школьного языкового образования;</w:t>
      </w:r>
      <w:proofErr w:type="gramEnd"/>
    </w:p>
    <w:p w:rsidR="006073BC" w:rsidRPr="00CB3489" w:rsidRDefault="006073BC">
      <w:pPr>
        <w:rPr>
          <w:lang w:val="ru-RU"/>
        </w:rPr>
        <w:sectPr w:rsidR="006073BC" w:rsidRPr="00CB3489">
          <w:pgSz w:w="11900" w:h="16840"/>
          <w:pgMar w:top="298" w:right="726" w:bottom="428" w:left="666" w:header="720" w:footer="720" w:gutter="0"/>
          <w:cols w:space="720" w:equalWidth="0">
            <w:col w:w="10508" w:space="0"/>
          </w:cols>
          <w:docGrid w:linePitch="360"/>
        </w:sectPr>
      </w:pPr>
    </w:p>
    <w:p w:rsidR="006073BC" w:rsidRPr="00CB3489" w:rsidRDefault="006073BC">
      <w:pPr>
        <w:autoSpaceDE w:val="0"/>
        <w:autoSpaceDN w:val="0"/>
        <w:spacing w:after="78" w:line="220" w:lineRule="exact"/>
        <w:rPr>
          <w:lang w:val="ru-RU"/>
        </w:rPr>
      </w:pPr>
    </w:p>
    <w:p w:rsidR="006073BC" w:rsidRPr="00CB3489" w:rsidRDefault="000E37C0">
      <w:pPr>
        <w:tabs>
          <w:tab w:val="left" w:pos="180"/>
        </w:tabs>
        <w:autoSpaceDE w:val="0"/>
        <w:autoSpaceDN w:val="0"/>
        <w:spacing w:after="0" w:line="290" w:lineRule="auto"/>
        <w:rPr>
          <w:lang w:val="ru-RU"/>
        </w:rPr>
      </w:pPr>
      <w:r w:rsidRPr="00CB3489">
        <w:rPr>
          <w:lang w:val="ru-RU"/>
        </w:rPr>
        <w:tab/>
      </w:r>
      <w:proofErr w:type="gramStart"/>
      <w:r w:rsidRPr="00CB3489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личностные результаты, обеспечивающие </w:t>
      </w:r>
      <w:proofErr w:type="spellStart"/>
      <w:r w:rsidRPr="00CB3489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адаптациюобучающегося</w:t>
      </w:r>
      <w:proofErr w:type="spellEnd"/>
      <w:r w:rsidRPr="00CB3489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 к изменяющимся условиям социальной и природной среды: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  <w:proofErr w:type="gramEnd"/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 способность обучающихся во взаимодействии в условиях неопределенности, открытость опыту и знаниям других;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способность действовать в условиях неопределенности,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способность формирования новых знаний, умений связывать образы, формулировать идеи, понятия, гипотезы об объектах и явлениях, в том числе ранее неизвестных, осознавать дефициты собственных знаний и компетенций, планировать своего развития;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 xml:space="preserve">– </w:t>
      </w:r>
      <w:proofErr w:type="gramStart"/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учетом влияния на окружающую среду, достижения целей и преодоления вызовов, возможных глобальных последствий;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 xml:space="preserve">– способность осознавать стрессовую ситуацию, оценивать происходящие изменения и их </w:t>
      </w:r>
      <w:r w:rsidRPr="00CB3489">
        <w:rPr>
          <w:lang w:val="ru-RU"/>
        </w:rPr>
        <w:br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последствия, опираясь на жизненный, речевой и читательский опыт;</w:t>
      </w:r>
      <w:proofErr w:type="gramEnd"/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 xml:space="preserve">– </w:t>
      </w:r>
      <w:proofErr w:type="gramStart"/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воспринимать стрессовую ситуацию как вызов, требующий контрмер; 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ситуации; быть готовым действовать в отсутствие гарантий успеха.</w:t>
      </w:r>
      <w:proofErr w:type="gramEnd"/>
    </w:p>
    <w:p w:rsidR="006073BC" w:rsidRPr="00CB3489" w:rsidRDefault="000E37C0">
      <w:pPr>
        <w:autoSpaceDE w:val="0"/>
        <w:autoSpaceDN w:val="0"/>
        <w:spacing w:before="262" w:after="0" w:line="230" w:lineRule="auto"/>
        <w:rPr>
          <w:lang w:val="ru-RU"/>
        </w:rPr>
      </w:pPr>
      <w:r w:rsidRPr="00CB3489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6073BC" w:rsidRPr="00CB3489" w:rsidRDefault="000E37C0">
      <w:pPr>
        <w:tabs>
          <w:tab w:val="left" w:pos="180"/>
        </w:tabs>
        <w:autoSpaceDE w:val="0"/>
        <w:autoSpaceDN w:val="0"/>
        <w:spacing w:before="166" w:after="0" w:line="288" w:lineRule="auto"/>
        <w:rPr>
          <w:lang w:val="ru-RU"/>
        </w:rPr>
      </w:pPr>
      <w:r w:rsidRPr="00CB3489">
        <w:rPr>
          <w:lang w:val="ru-RU"/>
        </w:rPr>
        <w:tab/>
      </w:r>
      <w:proofErr w:type="gramStart"/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 xml:space="preserve">В результате изучения предмета «Родной (татарский) язык» в 5 классе обучающийся овладеет универсальными учебными </w:t>
      </w:r>
      <w:r w:rsidRPr="00CB3489">
        <w:rPr>
          <w:rFonts w:ascii="Times New Roman" w:eastAsia="Times New Roman" w:hAnsi="Times New Roman"/>
          <w:b/>
          <w:color w:val="000000"/>
          <w:sz w:val="24"/>
          <w:lang w:val="ru-RU"/>
        </w:rPr>
        <w:t>познавательными</w:t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 xml:space="preserve"> действиями: 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базовые логические действия: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выявлять и характеризовать существенные признаки языковых единиц, языковых явлений и процессов;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устанавливать существенный признак классификации языковых единиц (явлений), основания для обобщения и сравнения, критерии проводимого анализа; классифицировать языковые единицы по существенному признаку;</w:t>
      </w:r>
      <w:proofErr w:type="gramEnd"/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выявлять закономерности и противоречия в рассматриваемых фактах, данных и наблюдениях;</w:t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предлагать критерии для выявления закономерностей и противоречий;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выявлять дефицит информации, необходимой для решения поставленной учебной задачи;</w:t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выявлять причинно-следственные связи при изучении языковых процессов;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 xml:space="preserve">– 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учетом самостоятельно выделенных критериев; 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базовые исследовательские действия: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использовать вопросы как исследовательский инструмент познания в языковом образовании;</w:t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 xml:space="preserve">– формулировать вопросы, фиксирующие несоответствие </w:t>
      </w:r>
      <w:proofErr w:type="gramStart"/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между</w:t>
      </w:r>
      <w:proofErr w:type="gramEnd"/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 xml:space="preserve"> реальным и желательным</w:t>
      </w:r>
    </w:p>
    <w:p w:rsidR="006073BC" w:rsidRPr="00CB3489" w:rsidRDefault="006073BC">
      <w:pPr>
        <w:rPr>
          <w:lang w:val="ru-RU"/>
        </w:rPr>
        <w:sectPr w:rsidR="006073BC" w:rsidRPr="00CB3489">
          <w:pgSz w:w="11900" w:h="16840"/>
          <w:pgMar w:top="298" w:right="648" w:bottom="452" w:left="666" w:header="720" w:footer="720" w:gutter="0"/>
          <w:cols w:space="720" w:equalWidth="0">
            <w:col w:w="10586" w:space="0"/>
          </w:cols>
          <w:docGrid w:linePitch="360"/>
        </w:sectPr>
      </w:pPr>
    </w:p>
    <w:p w:rsidR="006073BC" w:rsidRPr="00CB3489" w:rsidRDefault="006073BC">
      <w:pPr>
        <w:autoSpaceDE w:val="0"/>
        <w:autoSpaceDN w:val="0"/>
        <w:spacing w:after="66" w:line="220" w:lineRule="exact"/>
        <w:rPr>
          <w:lang w:val="ru-RU"/>
        </w:rPr>
      </w:pPr>
    </w:p>
    <w:p w:rsidR="006073BC" w:rsidRPr="00CB3489" w:rsidRDefault="000E37C0">
      <w:pPr>
        <w:tabs>
          <w:tab w:val="left" w:pos="180"/>
        </w:tabs>
        <w:autoSpaceDE w:val="0"/>
        <w:autoSpaceDN w:val="0"/>
        <w:spacing w:after="0" w:line="290" w:lineRule="auto"/>
        <w:rPr>
          <w:lang w:val="ru-RU"/>
        </w:rPr>
      </w:pPr>
      <w:proofErr w:type="gramStart"/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состоянием ситуации, и самостоятельно устанавливать искомое и данное;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формировать гипотезу об истинности собственных суждений и суждений других, аргументировать свою позицию, мнение;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оценивать на применимость и достоверность информацию, полученную в ходе лингвистического исследования (эксперимента);</w:t>
      </w:r>
      <w:proofErr w:type="gramEnd"/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самостоятельно формулировать обобщения и выводы по результатам проведенного наблюдения, исследования, владеть инструментами оценки достоверности полученных выводов и обобщений;</w:t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 xml:space="preserve">– 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контекстах; 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proofErr w:type="gramStart"/>
      <w:r w:rsidRPr="00CB3489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работа с информацией: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выбирать, анализировать, интерпретировать, обобщать и систематизировать информацию, представленную в текстах, таблицах, схемах;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комбинациями;</w:t>
      </w:r>
      <w:proofErr w:type="gramEnd"/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 xml:space="preserve">– оценивать надежность информации по критериям, предложенным учителем или </w:t>
      </w:r>
      <w:r w:rsidRPr="00CB3489">
        <w:rPr>
          <w:lang w:val="ru-RU"/>
        </w:rPr>
        <w:br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сформулированным самостоятельно;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эффективно запоминать и систематизировать информацию.</w:t>
      </w:r>
    </w:p>
    <w:p w:rsidR="006073BC" w:rsidRPr="00CB3489" w:rsidRDefault="000E37C0">
      <w:pPr>
        <w:tabs>
          <w:tab w:val="left" w:pos="180"/>
        </w:tabs>
        <w:autoSpaceDE w:val="0"/>
        <w:autoSpaceDN w:val="0"/>
        <w:spacing w:before="70" w:after="0" w:line="290" w:lineRule="auto"/>
        <w:rPr>
          <w:lang w:val="ru-RU"/>
        </w:rPr>
      </w:pP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 xml:space="preserve">В результате изучения предмета «Родной (татарский) язык» в 5 классе обучающийся овладеет универсальными учебными </w:t>
      </w:r>
      <w:proofErr w:type="spellStart"/>
      <w:proofErr w:type="gramStart"/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учебными</w:t>
      </w:r>
      <w:proofErr w:type="spellEnd"/>
      <w:proofErr w:type="gramEnd"/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CB348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коммуникативными </w:t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 xml:space="preserve">действиями: 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общение: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воспринимать и формулировать суждения, выражать эмоции в соответствии с условиями и целями общения;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выражать себя (свою точку зрения) в диалогах и дискуссиях, в устной монологической речи и в письменных текстах;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 xml:space="preserve">– </w:t>
      </w:r>
      <w:proofErr w:type="gramStart"/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понимать намерения других, проявлять уважительное отношение к собеседнику и в корректной форме формулировать свои возражения;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в ходе диалога/дискуссии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  <w:proofErr w:type="gramEnd"/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сопоставлять свои суждения с суждениями других участников диалога, обнаруживать различие и сходство позиций;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 xml:space="preserve">– публично представлять результаты проведенного языкового анализа, выполненного </w:t>
      </w:r>
      <w:r w:rsidRPr="00CB3489">
        <w:rPr>
          <w:lang w:val="ru-RU"/>
        </w:rPr>
        <w:br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лингвистического эксперимента, исследования, проекта;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 xml:space="preserve">– самостоятельно выбирать формат выступления с учетом цели презентации и особенностей аудитории и в соответствии с ним составлять устные и письменные тексты с использованием иллюстративного материала; 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совместная деятельность: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понимать и использовать преимущества командной и индивидуальной работы при решении</w:t>
      </w:r>
    </w:p>
    <w:p w:rsidR="006073BC" w:rsidRPr="00CB3489" w:rsidRDefault="006073BC">
      <w:pPr>
        <w:rPr>
          <w:lang w:val="ru-RU"/>
        </w:rPr>
        <w:sectPr w:rsidR="006073BC" w:rsidRPr="00CB3489">
          <w:pgSz w:w="11900" w:h="16840"/>
          <w:pgMar w:top="286" w:right="666" w:bottom="438" w:left="666" w:header="720" w:footer="720" w:gutter="0"/>
          <w:cols w:space="720" w:equalWidth="0">
            <w:col w:w="10568" w:space="0"/>
          </w:cols>
          <w:docGrid w:linePitch="360"/>
        </w:sectPr>
      </w:pPr>
    </w:p>
    <w:p w:rsidR="006073BC" w:rsidRPr="00CB3489" w:rsidRDefault="006073BC">
      <w:pPr>
        <w:autoSpaceDE w:val="0"/>
        <w:autoSpaceDN w:val="0"/>
        <w:spacing w:after="66" w:line="220" w:lineRule="exact"/>
        <w:rPr>
          <w:lang w:val="ru-RU"/>
        </w:rPr>
      </w:pPr>
    </w:p>
    <w:p w:rsidR="006073BC" w:rsidRPr="00CB3489" w:rsidRDefault="000E37C0">
      <w:pPr>
        <w:tabs>
          <w:tab w:val="left" w:pos="180"/>
        </w:tabs>
        <w:autoSpaceDE w:val="0"/>
        <w:autoSpaceDN w:val="0"/>
        <w:spacing w:after="0" w:line="288" w:lineRule="auto"/>
        <w:rPr>
          <w:lang w:val="ru-RU"/>
        </w:rPr>
      </w:pP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конкретной проблемы, обосновывать необходимость применения групповых форм взаимодействия при решении поставленной задачи;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принимать цель совместной деятельности, коллективно планировать и выполнять действия по ее достижению: распределять роли, договариваться, обсуждать процесс и результат совместной работы;</w:t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 xml:space="preserve">– уметь обобщать мнения </w:t>
      </w:r>
      <w:proofErr w:type="gramStart"/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нескольких</w:t>
      </w:r>
      <w:proofErr w:type="gramEnd"/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 xml:space="preserve"> людей, проявлять готовность руководить, выполнять поручения, подчиняться;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 xml:space="preserve">– </w:t>
      </w:r>
      <w:proofErr w:type="gramStart"/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иные);</w:t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  <w:proofErr w:type="gramEnd"/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 xml:space="preserve">– оценивать качество своего вклада в общий продукт по критериям, самостоятельно </w:t>
      </w:r>
      <w:r w:rsidRPr="00CB3489">
        <w:rPr>
          <w:lang w:val="ru-RU"/>
        </w:rPr>
        <w:br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сформулированным участниками взаимодействия;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6073BC" w:rsidRPr="00CB3489" w:rsidRDefault="000E37C0">
      <w:pPr>
        <w:tabs>
          <w:tab w:val="left" w:pos="180"/>
        </w:tabs>
        <w:autoSpaceDE w:val="0"/>
        <w:autoSpaceDN w:val="0"/>
        <w:spacing w:before="70" w:after="0" w:line="290" w:lineRule="auto"/>
        <w:rPr>
          <w:lang w:val="ru-RU"/>
        </w:rPr>
      </w:pP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 xml:space="preserve">В результате изучения предмета «Родной (татарский) язык» в 5 классе обучающийся овладеет универсальными учебными </w:t>
      </w:r>
      <w:r w:rsidRPr="00CB348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регулятивными </w:t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 xml:space="preserve">действиями: 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самоорганизация: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выявлять проблемы для решения в учебных и жизненных ситуациях;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ориентироваться в различных подходах к принятию решений (индивидуальное, принятие решения в группе, принятие решения группой);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 xml:space="preserve">– </w:t>
      </w:r>
      <w:proofErr w:type="gramStart"/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составлять план действий, корректировать в ходе его реализации;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 xml:space="preserve">– делать выбор и брать ответственность за решение; 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самоконтроль: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 xml:space="preserve">– владеть способами самоконтроля, </w:t>
      </w:r>
      <w:proofErr w:type="spellStart"/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самомотивации</w:t>
      </w:r>
      <w:proofErr w:type="spellEnd"/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 xml:space="preserve"> и рефлексии;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давать адекватную оценку учебной ситуации и предлагать план ее изменения;</w:t>
      </w:r>
      <w:proofErr w:type="gramEnd"/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 xml:space="preserve">– </w:t>
      </w:r>
      <w:proofErr w:type="gramStart"/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объяснять причины достижения (</w:t>
      </w:r>
      <w:proofErr w:type="spellStart"/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недостижения</w:t>
      </w:r>
      <w:proofErr w:type="spellEnd"/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 xml:space="preserve">) результата деятельности, давать оценку приобретенному опыту оценивать соответствие результата цели и условиям общения; 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эмоциональный интеллект: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различать, называть и управлять собственными эмоциями и эмоциями других;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выявлять и анализировать причины эмоций;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ставить себя на место другого человека, понимать мотивы и намерения другого;</w:t>
      </w:r>
      <w:proofErr w:type="gramEnd"/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 xml:space="preserve">– регулировать способ выражения собственных эмоций; 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принятие себя и других: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осознанно относиться к другому человеку и его мнению;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признавать свое и чужое право на ошибку и такое же право другого;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принимать себя и других, не осуждая;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открытость себе и другим;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осознавать невозможность контролировать все вокруг.</w:t>
      </w:r>
    </w:p>
    <w:p w:rsidR="006073BC" w:rsidRPr="00CB3489" w:rsidRDefault="000E37C0">
      <w:pPr>
        <w:autoSpaceDE w:val="0"/>
        <w:autoSpaceDN w:val="0"/>
        <w:spacing w:before="262" w:after="0" w:line="230" w:lineRule="auto"/>
        <w:rPr>
          <w:lang w:val="ru-RU"/>
        </w:rPr>
      </w:pPr>
      <w:r w:rsidRPr="00CB3489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6073BC" w:rsidRPr="00CB3489" w:rsidRDefault="006073BC">
      <w:pPr>
        <w:rPr>
          <w:lang w:val="ru-RU"/>
        </w:rPr>
        <w:sectPr w:rsidR="006073BC" w:rsidRPr="00CB3489">
          <w:pgSz w:w="11900" w:h="16840"/>
          <w:pgMar w:top="286" w:right="702" w:bottom="342" w:left="666" w:header="720" w:footer="720" w:gutter="0"/>
          <w:cols w:space="720" w:equalWidth="0">
            <w:col w:w="10532" w:space="0"/>
          </w:cols>
          <w:docGrid w:linePitch="360"/>
        </w:sectPr>
      </w:pPr>
    </w:p>
    <w:p w:rsidR="006073BC" w:rsidRPr="00CB3489" w:rsidRDefault="006073BC">
      <w:pPr>
        <w:autoSpaceDE w:val="0"/>
        <w:autoSpaceDN w:val="0"/>
        <w:spacing w:after="78" w:line="220" w:lineRule="exact"/>
        <w:rPr>
          <w:lang w:val="ru-RU"/>
        </w:rPr>
      </w:pPr>
    </w:p>
    <w:p w:rsidR="006073BC" w:rsidRPr="00CB3489" w:rsidRDefault="000E37C0">
      <w:pPr>
        <w:tabs>
          <w:tab w:val="left" w:pos="180"/>
        </w:tabs>
        <w:autoSpaceDE w:val="0"/>
        <w:autoSpaceDN w:val="0"/>
        <w:spacing w:after="0" w:line="290" w:lineRule="auto"/>
        <w:rPr>
          <w:lang w:val="ru-RU"/>
        </w:rPr>
      </w:pPr>
      <w:r w:rsidRPr="00CB3489">
        <w:rPr>
          <w:lang w:val="ru-RU"/>
        </w:rPr>
        <w:tab/>
      </w:r>
      <w:proofErr w:type="gramStart"/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Изучение учебного предмета «Родной (татарский) язык» в 5 классе обеспечивает: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совершенствование видов речевой деятельности (слушание, чтения, говорения и письма), обеспечивающих эффективное взаимодействие с окружающими людьми в ситуациях формального и неформального межличностного и межкультурного общения;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понимание определяющей роли татарского языка в развитии интеллектуальных и творческих способностей личности в процессе образования и самообразования;</w:t>
      </w:r>
      <w:proofErr w:type="gramEnd"/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 xml:space="preserve">– </w:t>
      </w:r>
      <w:proofErr w:type="gramStart"/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использование коммуникативно-эстетических возможностей татарского языка;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расширение и систематизация научных знаний о татарском языке; осознание взаимосвязи его уровней и единиц; освоение базовых понятий лингвистики, основных единиц и грамматических категорий татарского языка;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формирование навыков проведения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а также многоаспектного анализа текста;</w:t>
      </w:r>
      <w:proofErr w:type="gramEnd"/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обогащение активного и потенциального словарного запаса, расширение объема используемых в речи грамматических сре</w:t>
      </w:r>
      <w:proofErr w:type="gramStart"/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дств дл</w:t>
      </w:r>
      <w:proofErr w:type="gramEnd"/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я свободного выражения мыслей и чувств на татарском языке адекватно ситуации и стилю общения;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 xml:space="preserve">– овладение основными стилистическими ресурсами лексики и фразеологии татарского языка, основными нормами татарского языка (орфоэпическими, лексическими, грамматическими, </w:t>
      </w:r>
      <w:r w:rsidRPr="00CB3489">
        <w:rPr>
          <w:lang w:val="ru-RU"/>
        </w:rPr>
        <w:br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 xml:space="preserve">орфографическими, пунктуационными), нормами речевого этикета; приобретение опыта их </w:t>
      </w:r>
      <w:r w:rsidRPr="00CB3489">
        <w:rPr>
          <w:lang w:val="ru-RU"/>
        </w:rPr>
        <w:br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использования в речевой практике при создании устных и письменных высказываний; стремление к речевому самосовершенствованию;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формирование ответственности за языковую культуру как общечеловеческую ценность.</w:t>
      </w:r>
    </w:p>
    <w:p w:rsidR="006073BC" w:rsidRPr="00CB3489" w:rsidRDefault="000E37C0">
      <w:pPr>
        <w:tabs>
          <w:tab w:val="left" w:pos="180"/>
        </w:tabs>
        <w:autoSpaceDE w:val="0"/>
        <w:autoSpaceDN w:val="0"/>
        <w:spacing w:before="190" w:after="0" w:line="290" w:lineRule="auto"/>
        <w:ind w:right="288"/>
        <w:rPr>
          <w:lang w:val="ru-RU"/>
        </w:rPr>
      </w:pPr>
      <w:r w:rsidRPr="00CB3489">
        <w:rPr>
          <w:lang w:val="ru-RU"/>
        </w:rPr>
        <w:tab/>
      </w:r>
      <w:proofErr w:type="gramStart"/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Обучающийся научится: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владеть различными видами монолога (повествование, описание, рассуждение) и диалога (побуждение к действию, обмен мнениями, установление и регулирование межличностных отношений);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формулировать вопросы по содержанию текста и отвечать на них;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составлять собственные тексты, используя материалом урока, образцом, ключевыми словами, вопросами или планом;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понимать содержание прослушанных и прочитанных текстов различных функционально-смысловых типов речи;</w:t>
      </w:r>
      <w:proofErr w:type="gramEnd"/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 xml:space="preserve">– </w:t>
      </w:r>
      <w:proofErr w:type="gramStart"/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правильно бегло, осознанно и выразительно читать тексты на татарском языке;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 xml:space="preserve">– читать тексты разных стилей и жанров, владеть разными видами чтения (изучающим, </w:t>
      </w:r>
      <w:r w:rsidRPr="00CB3489">
        <w:rPr>
          <w:lang w:val="ru-RU"/>
        </w:rPr>
        <w:br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ознакомительным, просмотровым);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 xml:space="preserve">– письменно </w:t>
      </w:r>
      <w:proofErr w:type="spellStart"/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выполнятьязыковые</w:t>
      </w:r>
      <w:proofErr w:type="spellEnd"/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 xml:space="preserve"> (фонетические, лексические и грамматические) упражнения;</w:t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свободно, правильно излагать свои мысли в устной и письменной форме, соблюдая нормы построения текста (логичность, последовательность, соответствие теме, связность);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владеть видами устной и письменной речи;</w:t>
      </w:r>
      <w:proofErr w:type="gramEnd"/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 xml:space="preserve">– </w:t>
      </w:r>
      <w:proofErr w:type="gramStart"/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различать понятия «язык» и «речь», виды речи и формы речи: диалог и монолог;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знать закон сингармонизма: различать небную и губную гармонию;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распознавать гласные и согласные звуки;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понимать смыслоразличительную функцию звука;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анализировать и характеризовать устно и с помощью элементов транскрипции отдельные звуки речи;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знать особенности произношения и написания слов;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понимать устройство речевого аппарата;</w:t>
      </w:r>
      <w:proofErr w:type="gramEnd"/>
    </w:p>
    <w:p w:rsidR="006073BC" w:rsidRPr="00CB3489" w:rsidRDefault="006073BC">
      <w:pPr>
        <w:rPr>
          <w:lang w:val="ru-RU"/>
        </w:rPr>
        <w:sectPr w:rsidR="006073BC" w:rsidRPr="00CB3489">
          <w:pgSz w:w="11900" w:h="16840"/>
          <w:pgMar w:top="298" w:right="668" w:bottom="368" w:left="666" w:header="720" w:footer="720" w:gutter="0"/>
          <w:cols w:space="720" w:equalWidth="0">
            <w:col w:w="10566" w:space="0"/>
          </w:cols>
          <w:docGrid w:linePitch="360"/>
        </w:sectPr>
      </w:pPr>
    </w:p>
    <w:p w:rsidR="006073BC" w:rsidRPr="00CB3489" w:rsidRDefault="006073BC">
      <w:pPr>
        <w:autoSpaceDE w:val="0"/>
        <w:autoSpaceDN w:val="0"/>
        <w:spacing w:after="78" w:line="220" w:lineRule="exact"/>
        <w:rPr>
          <w:lang w:val="ru-RU"/>
        </w:rPr>
      </w:pPr>
    </w:p>
    <w:p w:rsidR="006073BC" w:rsidRPr="00CB3489" w:rsidRDefault="000E37C0">
      <w:pPr>
        <w:tabs>
          <w:tab w:val="left" w:pos="180"/>
        </w:tabs>
        <w:autoSpaceDE w:val="0"/>
        <w:autoSpaceDN w:val="0"/>
        <w:spacing w:after="0" w:line="290" w:lineRule="auto"/>
        <w:rPr>
          <w:lang w:val="ru-RU"/>
        </w:rPr>
      </w:pP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правильно употреблять звуки [э] [ц], [щ], буквы, обозначающие их на письме;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знать правописание букв, обозначающих сочетание двух звуков: е, ё, ю, я;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определять открытый и закрытый слог;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различать ударный слог, логическое ударение;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правильно строить и произносить предложения, выделяя интонацией знак препинания;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распознавать повелительные и побудительные предложения;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проводить фонетический анализ слова;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 xml:space="preserve">– </w:t>
      </w:r>
      <w:proofErr w:type="gramStart"/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определять лексическое значение слова по контексту;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выявлять профессиональную лексику;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 xml:space="preserve">– использовать в речи синонимы, антонимы, омонимы (лексические омонимы, омофоны, омографы, </w:t>
      </w:r>
      <w:proofErr w:type="spellStart"/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омоформы</w:t>
      </w:r>
      <w:proofErr w:type="spellEnd"/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);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распознавать в речи фразеологизмы, определять их значение;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распознавать устаревшие слова, историзмы, неологизмы (простейшие случаи);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различать заимствования и слова общетюркского происхождения;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выделять в заимствованных словах корень, аффикс, основу;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различать формообразующие и словообразующие аффиксы;</w:t>
      </w:r>
      <w:proofErr w:type="gramEnd"/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знать способы словообразования в татарском языке;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проводить морфемный и словообразовательный анализ слов;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определять части речи: самостоятельные и служебные;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определять общее грамматическое значение, морфологические признаки и синтаксические функции имени существительного, объяснять его роль в речи;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узнавать корневые, производные, сложные, парные и составные имена существительные;</w:t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знать категорию принадлежности в именах существительных;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определять общее грамматическое значение, морфологические признаки и синтаксические функции имени прилагательного, объяснять его роль в речи;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образовывать сравнительную, превосходную, уменьшительную степень имен прилагательных;</w:t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узнавать корневые, производные, сложные, парные и составные имена прилагательные;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определять общее грамматическое значение, морфологические признаки и синтаксические функции местоимения;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различать значение и употребление в речи личных местоимений;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 xml:space="preserve">– </w:t>
      </w:r>
      <w:proofErr w:type="gramStart"/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склонять указательные местоимения по падежам;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определять общее грамматическое значение, морфологические признаки и синтаксические функции количественных, порядковых числительных;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иметь общее представление о склонении количественных числительных по падежам;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 xml:space="preserve">– знать правописание и способы образования (корневые, сложные, парные и составные) </w:t>
      </w:r>
      <w:r w:rsidRPr="00CB3489">
        <w:rPr>
          <w:lang w:val="ru-RU"/>
        </w:rPr>
        <w:br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числительные;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определять общее грамматическое значение, морфологические признаки и синтаксические функции глагола в изъявительном наклонении, объяснять его роль в речи;</w:t>
      </w:r>
      <w:proofErr w:type="gramEnd"/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 xml:space="preserve">– </w:t>
      </w:r>
      <w:proofErr w:type="gramStart"/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образовывать временные формы глагола;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различать спряжение глаголов настоящего, прошедшего (определенного и неопределенного) и будущего (определенного и неопределенного) времени в положительном и отрицательном аспектах;</w:t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правильно употреблять в речи вспомогательные глаголы;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определять общее грамматическое значение наречий; объяснять употребление их в речи;</w:t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распознавать разряды наречий (места, времени);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проводить морфологический анализ изученных частей речи;</w:t>
      </w:r>
      <w:proofErr w:type="gramEnd"/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различать послелоги и послеложные слова;</w:t>
      </w:r>
    </w:p>
    <w:p w:rsidR="006073BC" w:rsidRPr="00CB3489" w:rsidRDefault="006073BC">
      <w:pPr>
        <w:rPr>
          <w:lang w:val="ru-RU"/>
        </w:rPr>
        <w:sectPr w:rsidR="006073BC" w:rsidRPr="00CB3489">
          <w:pgSz w:w="11900" w:h="16840"/>
          <w:pgMar w:top="298" w:right="722" w:bottom="428" w:left="666" w:header="720" w:footer="720" w:gutter="0"/>
          <w:cols w:space="720" w:equalWidth="0">
            <w:col w:w="10512" w:space="0"/>
          </w:cols>
          <w:docGrid w:linePitch="360"/>
        </w:sectPr>
      </w:pPr>
    </w:p>
    <w:p w:rsidR="006073BC" w:rsidRPr="00CB3489" w:rsidRDefault="006073BC">
      <w:pPr>
        <w:autoSpaceDE w:val="0"/>
        <w:autoSpaceDN w:val="0"/>
        <w:spacing w:after="78" w:line="220" w:lineRule="exact"/>
        <w:rPr>
          <w:lang w:val="ru-RU"/>
        </w:rPr>
      </w:pPr>
    </w:p>
    <w:p w:rsidR="006073BC" w:rsidRPr="00CB3489" w:rsidRDefault="000E37C0">
      <w:pPr>
        <w:tabs>
          <w:tab w:val="left" w:pos="180"/>
        </w:tabs>
        <w:autoSpaceDE w:val="0"/>
        <w:autoSpaceDN w:val="0"/>
        <w:spacing w:after="0" w:line="288" w:lineRule="auto"/>
        <w:rPr>
          <w:lang w:val="ru-RU"/>
        </w:rPr>
      </w:pPr>
      <w:r w:rsidRPr="00CB3489">
        <w:rPr>
          <w:lang w:val="ru-RU"/>
        </w:rPr>
        <w:tab/>
      </w:r>
      <w:proofErr w:type="gramStart"/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знать особенности употребления послелогов со словами в различных падежных формах;</w:t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распознавать частицы;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знать правописание частиц;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распознавать союзы;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уметь составлять предложения с союзами;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различать главные и второстепенные члены предложения;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находить и самостоятельно составлять предложения с однородными членами;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использовать интонацию перечисления в предложениях с однородными членами;</w:t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распознавать распространенные и нераспространенные предложения;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понимать выражение главных членов предложения;</w:t>
      </w:r>
      <w:proofErr w:type="gramEnd"/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определять орфографические ошибки и исправлять их;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– формулировать понятие о культуре речи; речевом этикете татарского языка;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 xml:space="preserve">– соблюдать нормы речевого этикета в ситуациях учебного и бытового общения; </w:t>
      </w:r>
      <w:r w:rsidRPr="00CB3489">
        <w:rPr>
          <w:lang w:val="ru-RU"/>
        </w:rPr>
        <w:br/>
      </w:r>
      <w:r w:rsidRPr="00CB3489">
        <w:rPr>
          <w:lang w:val="ru-RU"/>
        </w:rPr>
        <w:tab/>
      </w:r>
      <w:r w:rsidRPr="00CB3489">
        <w:rPr>
          <w:rFonts w:ascii="Times New Roman" w:eastAsia="Times New Roman" w:hAnsi="Times New Roman"/>
          <w:color w:val="000000"/>
          <w:sz w:val="24"/>
          <w:lang w:val="ru-RU"/>
        </w:rPr>
        <w:t>соблюдать интонацию, осуществлять адекватный выбор и организацию языковых средств, и самоконтроль своей речи.</w:t>
      </w:r>
    </w:p>
    <w:p w:rsidR="006073BC" w:rsidRPr="00CB3489" w:rsidRDefault="006073BC">
      <w:pPr>
        <w:rPr>
          <w:lang w:val="ru-RU"/>
        </w:rPr>
        <w:sectPr w:rsidR="006073BC" w:rsidRPr="00CB3489">
          <w:pgSz w:w="11900" w:h="16840"/>
          <w:pgMar w:top="298" w:right="1440" w:bottom="1440" w:left="666" w:header="720" w:footer="720" w:gutter="0"/>
          <w:cols w:space="720" w:equalWidth="0">
            <w:col w:w="9794" w:space="0"/>
          </w:cols>
          <w:docGrid w:linePitch="360"/>
        </w:sectPr>
      </w:pPr>
    </w:p>
    <w:p w:rsidR="006A7AE4" w:rsidRPr="001D493B" w:rsidRDefault="006A7AE4" w:rsidP="006A7AE4">
      <w:pPr>
        <w:autoSpaceDE w:val="0"/>
        <w:autoSpaceDN w:val="0"/>
        <w:spacing w:after="320" w:line="230" w:lineRule="auto"/>
        <w:rPr>
          <w:lang w:val="tt-RU"/>
        </w:rPr>
      </w:pPr>
      <w:r w:rsidRPr="00993805">
        <w:rPr>
          <w:rFonts w:ascii="Times New Roman" w:hAnsi="Times New Roman"/>
          <w:b/>
          <w:color w:val="000000"/>
          <w:sz w:val="24"/>
          <w:lang w:val="ru-RU"/>
        </w:rPr>
        <w:lastRenderedPageBreak/>
        <w:t>ПОУРОЧНОЕ ПЛАНИРОВАНИЕ</w:t>
      </w:r>
      <w:r>
        <w:rPr>
          <w:rFonts w:ascii="Times New Roman" w:hAnsi="Times New Roman"/>
          <w:b/>
          <w:color w:val="000000"/>
          <w:sz w:val="24"/>
          <w:lang w:val="tt-RU"/>
        </w:rPr>
        <w:t xml:space="preserve"> 5 класс родной язык</w:t>
      </w:r>
    </w:p>
    <w:tbl>
      <w:tblPr>
        <w:tblW w:w="10929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22"/>
        <w:gridCol w:w="3071"/>
        <w:gridCol w:w="758"/>
        <w:gridCol w:w="1678"/>
        <w:gridCol w:w="1728"/>
        <w:gridCol w:w="1279"/>
        <w:gridCol w:w="1893"/>
      </w:tblGrid>
      <w:tr w:rsidR="006A7AE4" w:rsidRPr="00841E58" w:rsidTr="006A7AE4">
        <w:trPr>
          <w:trHeight w:hRule="exact" w:val="776"/>
        </w:trPr>
        <w:tc>
          <w:tcPr>
            <w:tcW w:w="5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62" w:lineRule="auto"/>
              <w:ind w:left="72"/>
            </w:pPr>
            <w:r w:rsidRPr="00841E58">
              <w:rPr>
                <w:rFonts w:ascii="Times New Roman" w:hAnsi="Times New Roman"/>
                <w:b/>
                <w:color w:val="000000"/>
                <w:sz w:val="24"/>
              </w:rPr>
              <w:t>№</w:t>
            </w:r>
            <w:r w:rsidRPr="00841E58">
              <w:br/>
            </w:r>
            <w:r w:rsidRPr="00841E58">
              <w:rPr>
                <w:rFonts w:ascii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30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 w:rsidRPr="00841E58"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 w:rsidRPr="00841E58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841E58"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41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4"/>
            </w:pPr>
            <w:proofErr w:type="spellStart"/>
            <w:r w:rsidRPr="00841E58"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Pr="00841E58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841E58"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 w:rsidRPr="00841E58"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 w:rsidRPr="00841E58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Pr="00841E58">
              <w:br/>
            </w:r>
            <w:proofErr w:type="spellStart"/>
            <w:r w:rsidRPr="00841E58"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</w:tc>
        <w:tc>
          <w:tcPr>
            <w:tcW w:w="18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 w:rsidRPr="00841E58">
              <w:rPr>
                <w:rFonts w:ascii="Times New Roman" w:hAnsi="Times New Roman"/>
                <w:b/>
                <w:color w:val="000000"/>
                <w:sz w:val="24"/>
              </w:rPr>
              <w:t>Виды</w:t>
            </w:r>
            <w:proofErr w:type="spellEnd"/>
            <w:r w:rsidRPr="00841E58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Pr="00841E58">
              <w:rPr>
                <w:rFonts w:ascii="Times New Roman" w:hAnsi="Times New Roman"/>
                <w:b/>
                <w:color w:val="000000"/>
                <w:sz w:val="24"/>
              </w:rPr>
              <w:t>формы</w:t>
            </w:r>
            <w:proofErr w:type="spellEnd"/>
            <w:r w:rsidRPr="00841E58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841E58">
              <w:rPr>
                <w:rFonts w:ascii="Times New Roman" w:hAnsi="Times New Roman"/>
                <w:b/>
                <w:color w:val="000000"/>
                <w:sz w:val="24"/>
              </w:rPr>
              <w:t>контроля</w:t>
            </w:r>
            <w:proofErr w:type="spellEnd"/>
          </w:p>
        </w:tc>
      </w:tr>
      <w:tr w:rsidR="006A7AE4" w:rsidRPr="00841E58" w:rsidTr="006A7AE4">
        <w:trPr>
          <w:trHeight w:hRule="exact" w:val="1308"/>
        </w:trPr>
        <w:tc>
          <w:tcPr>
            <w:tcW w:w="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AE4" w:rsidRPr="00841E58" w:rsidRDefault="006A7AE4" w:rsidP="00627110"/>
        </w:tc>
        <w:tc>
          <w:tcPr>
            <w:tcW w:w="3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AE4" w:rsidRPr="00841E58" w:rsidRDefault="006A7AE4" w:rsidP="00627110"/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4"/>
            </w:pPr>
            <w:proofErr w:type="spellStart"/>
            <w:r w:rsidRPr="00841E58"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 w:rsidRPr="00841E58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 w:rsidRPr="00841E58"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 w:rsidRPr="00841E58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841E58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 w:rsidRPr="00841E58"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Pr="00841E58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841E58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2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AE4" w:rsidRPr="00841E58" w:rsidRDefault="006A7AE4" w:rsidP="00627110"/>
        </w:tc>
        <w:tc>
          <w:tcPr>
            <w:tcW w:w="18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AE4" w:rsidRPr="00841E58" w:rsidRDefault="006A7AE4" w:rsidP="00627110"/>
        </w:tc>
      </w:tr>
      <w:tr w:rsidR="006A7AE4" w:rsidRPr="00A90BF5" w:rsidTr="006A7AE4">
        <w:trPr>
          <w:trHeight w:hRule="exact" w:val="1308"/>
        </w:trPr>
        <w:tc>
          <w:tcPr>
            <w:tcW w:w="1092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AE4" w:rsidRPr="006A7AE4" w:rsidRDefault="006A7AE4" w:rsidP="00627110">
            <w:pPr>
              <w:jc w:val="center"/>
              <w:rPr>
                <w:lang w:val="ru-RU"/>
              </w:rPr>
            </w:pPr>
            <w:r w:rsidRPr="006A7AE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Речевая деятельность и культура речи (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13</w:t>
            </w:r>
            <w:r w:rsidRPr="006A7AE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ч.)</w:t>
            </w:r>
          </w:p>
        </w:tc>
      </w:tr>
      <w:tr w:rsidR="006A7AE4" w:rsidRPr="00841E58" w:rsidTr="006A7AE4">
        <w:trPr>
          <w:trHeight w:hRule="exact" w:val="1308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6A7AE4" w:rsidRDefault="006A7AE4" w:rsidP="00627110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6A7AE4">
              <w:rPr>
                <w:rFonts w:ascii="Times New Roman" w:hAnsi="Times New Roman"/>
                <w:sz w:val="24"/>
                <w:szCs w:val="24"/>
                <w:lang w:val="ru-RU"/>
              </w:rPr>
              <w:t>Умение общаться – важная часть культуры человека.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4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jc w:val="center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01.09.2022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6A7AE4" w:rsidRPr="00841E58" w:rsidTr="006A7AE4">
        <w:trPr>
          <w:trHeight w:hRule="exact" w:val="2195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5B7BB8" w:rsidRDefault="006A7AE4" w:rsidP="00627110">
            <w:pPr>
              <w:pStyle w:val="TableParagraph"/>
              <w:ind w:left="142"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5B7BB8">
              <w:rPr>
                <w:rFonts w:ascii="Times New Roman" w:hAnsi="Times New Roman" w:cs="Times New Roman"/>
                <w:sz w:val="24"/>
                <w:szCs w:val="24"/>
              </w:rPr>
              <w:t>Речь устная и письменная, монологическая и диалогическая.</w:t>
            </w:r>
          </w:p>
          <w:p w:rsidR="006A7AE4" w:rsidRPr="006A7AE4" w:rsidRDefault="006A7AE4" w:rsidP="00627110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4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0A3087" w:rsidP="0062711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6A7AE4" w:rsidRPr="00841E58">
              <w:rPr>
                <w:rFonts w:ascii="Times New Roman" w:hAnsi="Times New Roman"/>
                <w:color w:val="000000"/>
                <w:sz w:val="24"/>
              </w:rPr>
              <w:t>.09.2022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6A7AE4" w:rsidRPr="00841E58" w:rsidTr="006A7AE4">
        <w:trPr>
          <w:trHeight w:hRule="exact" w:val="1841"/>
        </w:trPr>
        <w:tc>
          <w:tcPr>
            <w:tcW w:w="52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100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307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6A7AE4" w:rsidRDefault="006A7AE4" w:rsidP="00627110">
            <w:pPr>
              <w:autoSpaceDE w:val="0"/>
              <w:autoSpaceDN w:val="0"/>
              <w:spacing w:before="100" w:after="0" w:line="271" w:lineRule="auto"/>
              <w:ind w:left="72"/>
              <w:rPr>
                <w:lang w:val="ru-RU"/>
              </w:rPr>
            </w:pPr>
            <w:r w:rsidRPr="006A7AE4">
              <w:rPr>
                <w:rFonts w:ascii="Times New Roman" w:hAnsi="Times New Roman"/>
                <w:sz w:val="24"/>
                <w:szCs w:val="24"/>
                <w:lang w:val="ru-RU"/>
              </w:rPr>
              <w:t>Речевая ситуация. Речь устная и письменная.</w:t>
            </w:r>
          </w:p>
        </w:tc>
        <w:tc>
          <w:tcPr>
            <w:tcW w:w="75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100" w:after="0" w:line="230" w:lineRule="auto"/>
              <w:ind w:left="74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7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100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7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100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100" w:after="0" w:line="230" w:lineRule="auto"/>
              <w:jc w:val="center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5.09.2022</w:t>
            </w:r>
          </w:p>
        </w:tc>
        <w:tc>
          <w:tcPr>
            <w:tcW w:w="189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100" w:after="0" w:line="230" w:lineRule="auto"/>
              <w:ind w:left="72"/>
            </w:pP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6A7AE4" w:rsidRPr="00841E58" w:rsidTr="006A7AE4">
        <w:trPr>
          <w:trHeight w:hRule="exact" w:val="1493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6A7AE4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6A7AE4">
              <w:rPr>
                <w:rFonts w:ascii="Times New Roman" w:hAnsi="Times New Roman"/>
                <w:sz w:val="24"/>
                <w:szCs w:val="24"/>
                <w:lang w:val="ru-RU"/>
              </w:rPr>
              <w:t>Речевые формулы приветствия, прощания, просьбы, благодарности.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4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0A3087" w:rsidP="0062711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6A7AE4" w:rsidRPr="00841E58">
              <w:rPr>
                <w:rFonts w:ascii="Times New Roman" w:hAnsi="Times New Roman"/>
                <w:color w:val="000000"/>
                <w:sz w:val="24"/>
              </w:rPr>
              <w:t>.09.2022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6A7AE4" w:rsidRPr="00841E58" w:rsidTr="006A7AE4">
        <w:trPr>
          <w:trHeight w:hRule="exact" w:val="2231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5B7BB8" w:rsidRDefault="006A7AE4" w:rsidP="00627110">
            <w:pPr>
              <w:pStyle w:val="TableParagraph"/>
              <w:ind w:left="142"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5B7BB8">
              <w:rPr>
                <w:rFonts w:ascii="Times New Roman" w:hAnsi="Times New Roman" w:cs="Times New Roman"/>
                <w:sz w:val="24"/>
                <w:szCs w:val="24"/>
              </w:rPr>
              <w:t xml:space="preserve">Подробное, выборочное и сжатое изложение содержания прочитанного или прослушанного текста. </w:t>
            </w:r>
          </w:p>
          <w:p w:rsidR="006A7AE4" w:rsidRPr="006A7AE4" w:rsidRDefault="006A7AE4" w:rsidP="00627110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4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0A3087" w:rsidP="0062711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 w:rsidR="006A7AE4" w:rsidRPr="00841E58">
              <w:rPr>
                <w:rFonts w:ascii="Times New Roman" w:hAnsi="Times New Roman"/>
                <w:color w:val="000000"/>
                <w:sz w:val="24"/>
              </w:rPr>
              <w:t>.09.2022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6A7AE4" w:rsidRPr="000A3087" w:rsidTr="006A7AE4">
        <w:trPr>
          <w:trHeight w:hRule="exact" w:val="1568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Входной контрольный  диктант(административный)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4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0A3087" w:rsidP="00627110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 w:rsidR="006A7AE4"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.2022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6A7AE4" w:rsidRPr="000A3087" w:rsidTr="006A7AE4">
        <w:trPr>
          <w:trHeight w:hRule="exact" w:val="2241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7.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5B7BB8" w:rsidRDefault="006A7AE4" w:rsidP="00627110">
            <w:pPr>
              <w:pStyle w:val="TableParagraph"/>
              <w:ind w:left="142"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5B7BB8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Информационная переработка текста: простой и сложный план текста. </w:t>
            </w:r>
          </w:p>
          <w:p w:rsidR="006A7AE4" w:rsidRPr="006A7AE4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6A7AE4" w:rsidP="00627110">
            <w:pPr>
              <w:autoSpaceDE w:val="0"/>
              <w:autoSpaceDN w:val="0"/>
              <w:spacing w:before="98" w:after="0" w:line="230" w:lineRule="auto"/>
              <w:ind w:left="74"/>
              <w:rPr>
                <w:lang w:val="ru-RU"/>
              </w:rPr>
            </w:pPr>
            <w:r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0A3087" w:rsidP="00627110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15.</w:t>
            </w:r>
            <w:r w:rsidR="006A7AE4"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6A7AE4"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.2022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6A7AE4" w:rsidRPr="000A3087" w:rsidTr="006A7AE4">
        <w:trPr>
          <w:trHeight w:hRule="exact" w:val="1781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8.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Default="006A7AE4" w:rsidP="00627110">
            <w:pPr>
              <w:pStyle w:val="TableParagraph"/>
              <w:ind w:left="142" w:right="14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B7BB8">
              <w:rPr>
                <w:rFonts w:ascii="Times New Roman" w:hAnsi="Times New Roman" w:cs="Times New Roman"/>
                <w:sz w:val="24"/>
                <w:szCs w:val="24"/>
              </w:rPr>
              <w:t>Письменное и устное выполнение языковых упражнений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6A7AE4" w:rsidRPr="00841E58" w:rsidRDefault="006A7AE4" w:rsidP="00627110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lang w:val="tt-RU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4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0A3087" w:rsidP="00627110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  <w:r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 w:rsidR="006A7AE4"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.2022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6A7AE4" w:rsidRPr="000A3087" w:rsidTr="006A7AE4">
        <w:trPr>
          <w:trHeight w:hRule="exact" w:val="1559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9.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6A7AE4" w:rsidRDefault="006A7AE4" w:rsidP="00627110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 w:rsidRPr="00841E58">
              <w:rPr>
                <w:rFonts w:ascii="Times New Roman" w:hAnsi="Times New Roman"/>
                <w:sz w:val="24"/>
                <w:szCs w:val="24"/>
                <w:lang w:val="tt-RU"/>
              </w:rPr>
              <w:t>Работа с текстами о родном татарском языке, его роли среди других языков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6A7AE4" w:rsidP="00627110">
            <w:pPr>
              <w:autoSpaceDE w:val="0"/>
              <w:autoSpaceDN w:val="0"/>
              <w:spacing w:before="98" w:after="0" w:line="230" w:lineRule="auto"/>
              <w:ind w:left="74"/>
              <w:rPr>
                <w:lang w:val="ru-RU"/>
              </w:rPr>
            </w:pPr>
            <w:r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0A3087" w:rsidP="00627110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19.09</w:t>
            </w:r>
            <w:r w:rsidR="006A7AE4"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.2022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6A7AE4" w:rsidRPr="000A3087" w:rsidTr="006A7AE4">
        <w:trPr>
          <w:trHeight w:hRule="exact" w:val="2476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6A7AE4" w:rsidP="00627110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10.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6A7AE4" w:rsidRDefault="006A7AE4" w:rsidP="00627110">
            <w:pPr>
              <w:widowControl w:val="0"/>
              <w:spacing w:after="0" w:line="240" w:lineRule="auto"/>
              <w:ind w:firstLine="11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7AE4">
              <w:rPr>
                <w:rFonts w:ascii="Times New Roman" w:hAnsi="Times New Roman"/>
                <w:sz w:val="24"/>
                <w:szCs w:val="24"/>
                <w:lang w:val="ru-RU"/>
              </w:rPr>
              <w:t>Сжатый, выборочный, развёрнутый пересказ прослушанного, увиденного в соответствии с условиями общения.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4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0A3087" w:rsidP="00627110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  <w:r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 w:rsidR="006A7AE4"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.2022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6A7AE4" w:rsidRPr="000A3087" w:rsidTr="006A7AE4">
        <w:trPr>
          <w:trHeight w:hRule="exact" w:val="2867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6A7AE4" w:rsidP="00627110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11.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6A7AE4" w:rsidRDefault="006A7AE4" w:rsidP="0062711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7AE4">
              <w:rPr>
                <w:rFonts w:ascii="Times New Roman" w:hAnsi="Times New Roman"/>
                <w:sz w:val="24"/>
                <w:szCs w:val="24"/>
                <w:lang w:val="ru-RU"/>
              </w:rPr>
              <w:t>Поиск информации в Интернете по указанным в учебнике ссылкам.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6A7AE4" w:rsidP="00627110">
            <w:pPr>
              <w:autoSpaceDE w:val="0"/>
              <w:autoSpaceDN w:val="0"/>
              <w:spacing w:before="98" w:after="0" w:line="230" w:lineRule="auto"/>
              <w:ind w:left="74"/>
              <w:rPr>
                <w:lang w:val="ru-RU"/>
              </w:rPr>
            </w:pPr>
            <w:r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0A3087" w:rsidP="00627110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24.09</w:t>
            </w:r>
            <w:r w:rsidR="006A7AE4"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.2022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</w:tbl>
    <w:p w:rsidR="006A7AE4" w:rsidRPr="00DB4612" w:rsidRDefault="006A7AE4" w:rsidP="006A7AE4">
      <w:pPr>
        <w:rPr>
          <w:lang w:val="tt-RU"/>
        </w:rPr>
        <w:sectPr w:rsidR="006A7AE4" w:rsidRPr="00DB4612">
          <w:pgSz w:w="11900" w:h="16840"/>
          <w:pgMar w:top="298" w:right="650" w:bottom="92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6A7AE4" w:rsidRPr="00DB4612" w:rsidRDefault="006A7AE4" w:rsidP="006A7AE4">
      <w:pPr>
        <w:autoSpaceDE w:val="0"/>
        <w:autoSpaceDN w:val="0"/>
        <w:spacing w:after="66" w:line="220" w:lineRule="exact"/>
        <w:rPr>
          <w:lang w:val="tt-RU"/>
        </w:rPr>
      </w:pPr>
    </w:p>
    <w:tbl>
      <w:tblPr>
        <w:tblW w:w="10762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14"/>
        <w:gridCol w:w="3025"/>
        <w:gridCol w:w="746"/>
        <w:gridCol w:w="1652"/>
        <w:gridCol w:w="1702"/>
        <w:gridCol w:w="1261"/>
        <w:gridCol w:w="1862"/>
      </w:tblGrid>
      <w:tr w:rsidR="006A7AE4" w:rsidRPr="000A3087" w:rsidTr="006A7AE4">
        <w:trPr>
          <w:trHeight w:hRule="exact" w:val="977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6A7AE4" w:rsidP="00627110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12.</w:t>
            </w: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widowControl w:val="0"/>
              <w:spacing w:after="0" w:line="240" w:lineRule="auto"/>
              <w:ind w:firstLine="116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841E58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val="tt-RU"/>
              </w:rPr>
              <w:t xml:space="preserve">Сочинение № 1 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4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0A3087" w:rsidP="00627110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  <w:r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 w:rsidR="006A7AE4"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.2022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6A7AE4" w:rsidRPr="00841E58" w:rsidTr="006A7AE4">
        <w:trPr>
          <w:trHeight w:hRule="exact" w:val="1641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6A7AE4" w:rsidP="00627110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13.</w:t>
            </w: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spacing w:after="0" w:line="240" w:lineRule="auto"/>
              <w:ind w:firstLine="116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A7AE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Текст как продукт речевой </w:t>
            </w:r>
            <w:proofErr w:type="spellStart"/>
            <w:r w:rsidRPr="006A7AE4">
              <w:rPr>
                <w:rFonts w:ascii="Times New Roman" w:hAnsi="Times New Roman"/>
                <w:sz w:val="24"/>
                <w:szCs w:val="24"/>
                <w:lang w:val="ru-RU"/>
              </w:rPr>
              <w:t>деятельностиПонятие</w:t>
            </w:r>
            <w:proofErr w:type="spellEnd"/>
            <w:r w:rsidRPr="006A7AE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текста. </w:t>
            </w:r>
            <w:r w:rsidRPr="000A3087">
              <w:rPr>
                <w:rFonts w:ascii="Times New Roman" w:hAnsi="Times New Roman"/>
                <w:sz w:val="24"/>
                <w:szCs w:val="24"/>
                <w:lang w:val="ru-RU"/>
              </w:rPr>
              <w:t>Тема, основная мысль текста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6A7AE4" w:rsidP="00627110">
            <w:pPr>
              <w:autoSpaceDE w:val="0"/>
              <w:autoSpaceDN w:val="0"/>
              <w:spacing w:before="98" w:after="0" w:line="230" w:lineRule="auto"/>
              <w:ind w:left="74"/>
              <w:rPr>
                <w:lang w:val="ru-RU"/>
              </w:rPr>
            </w:pPr>
            <w:r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0A3087" w:rsidP="00627110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29.09</w:t>
            </w:r>
            <w:r w:rsidR="006A7AE4"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.2022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Устный оп</w:t>
            </w: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рос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6A7AE4" w:rsidRPr="00841E58" w:rsidTr="006A7AE4">
        <w:trPr>
          <w:trHeight w:hRule="exact" w:val="1641"/>
        </w:trPr>
        <w:tc>
          <w:tcPr>
            <w:tcW w:w="1076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5B7BB8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proofErr w:type="spellStart"/>
            <w:r w:rsidRPr="005B7BB8">
              <w:rPr>
                <w:rFonts w:ascii="Times New Roman" w:hAnsi="Times New Roman"/>
                <w:b/>
                <w:sz w:val="24"/>
                <w:szCs w:val="24"/>
              </w:rPr>
              <w:t>Мин</w:t>
            </w:r>
            <w:proofErr w:type="spellEnd"/>
            <w:r w:rsidRPr="005B7BB8">
              <w:rPr>
                <w:rFonts w:ascii="Times New Roman" w:hAnsi="Times New Roman"/>
                <w:b/>
                <w:sz w:val="24"/>
                <w:szCs w:val="24"/>
              </w:rPr>
              <w:t xml:space="preserve">» </w:t>
            </w:r>
            <w:r w:rsidRPr="00841E58">
              <w:rPr>
                <w:rFonts w:ascii="Times New Roman" w:hAnsi="Times New Roman"/>
                <w:sz w:val="24"/>
                <w:szCs w:val="24"/>
              </w:rPr>
              <w:t>–</w:t>
            </w:r>
            <w:r w:rsidRPr="005B7BB8">
              <w:rPr>
                <w:rFonts w:ascii="Times New Roman" w:hAnsi="Times New Roman"/>
                <w:b/>
                <w:sz w:val="24"/>
                <w:szCs w:val="24"/>
              </w:rPr>
              <w:t xml:space="preserve"> «Я» (14 ч.)</w:t>
            </w:r>
          </w:p>
        </w:tc>
      </w:tr>
      <w:tr w:rsidR="006A7AE4" w:rsidRPr="00841E58" w:rsidTr="006A7AE4">
        <w:trPr>
          <w:trHeight w:hRule="exact" w:val="1165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jc w:val="center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5B7BB8" w:rsidRDefault="006A7AE4" w:rsidP="00627110">
            <w:pPr>
              <w:pStyle w:val="TableParagraph"/>
              <w:tabs>
                <w:tab w:val="left" w:pos="3390"/>
              </w:tabs>
              <w:ind w:left="142" w:righ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lang w:val="tt-RU"/>
              </w:rPr>
              <w:t xml:space="preserve">Фонетика,графика. </w:t>
            </w:r>
            <w:r w:rsidRPr="005B7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 сингармонизма.</w:t>
            </w:r>
          </w:p>
          <w:p w:rsidR="006A7AE4" w:rsidRPr="00841E58" w:rsidRDefault="006A7AE4" w:rsidP="00627110">
            <w:pPr>
              <w:autoSpaceDE w:val="0"/>
              <w:autoSpaceDN w:val="0"/>
              <w:spacing w:before="98" w:after="0"/>
              <w:ind w:left="72" w:right="432"/>
              <w:rPr>
                <w:lang w:val="tt-RU"/>
              </w:rPr>
            </w:pP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4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0A3087" w:rsidP="0062711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01.1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6A7AE4" w:rsidRPr="00841E58">
              <w:rPr>
                <w:rFonts w:ascii="Times New Roman" w:hAnsi="Times New Roman"/>
                <w:color w:val="000000"/>
                <w:sz w:val="24"/>
              </w:rPr>
              <w:t>.2022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6A7AE4" w:rsidRPr="00841E58" w:rsidTr="006A7AE4">
        <w:trPr>
          <w:trHeight w:hRule="exact" w:val="741"/>
        </w:trPr>
        <w:tc>
          <w:tcPr>
            <w:tcW w:w="51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100" w:after="0" w:line="230" w:lineRule="auto"/>
              <w:jc w:val="center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3025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5B7BB8" w:rsidRDefault="006A7AE4" w:rsidP="00627110">
            <w:pPr>
              <w:pStyle w:val="TableParagraph"/>
              <w:ind w:left="142" w:righ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B7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Органы речи.</w:t>
            </w:r>
          </w:p>
          <w:p w:rsidR="006A7AE4" w:rsidRPr="00841E58" w:rsidRDefault="006A7AE4" w:rsidP="00627110">
            <w:pPr>
              <w:autoSpaceDE w:val="0"/>
              <w:autoSpaceDN w:val="0"/>
              <w:spacing w:before="100" w:after="0" w:line="281" w:lineRule="auto"/>
              <w:ind w:left="72" w:right="432"/>
            </w:pPr>
          </w:p>
        </w:tc>
        <w:tc>
          <w:tcPr>
            <w:tcW w:w="74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100" w:after="0" w:line="230" w:lineRule="auto"/>
              <w:ind w:left="74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5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100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100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6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0A3087" w:rsidP="000A3087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6A7AE4" w:rsidRPr="00841E58">
              <w:rPr>
                <w:rFonts w:ascii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6A7AE4" w:rsidRPr="00841E58">
              <w:rPr>
                <w:rFonts w:ascii="Times New Roman" w:hAnsi="Times New Roman"/>
                <w:color w:val="000000"/>
                <w:sz w:val="24"/>
              </w:rPr>
              <w:t>.2022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100" w:after="0" w:line="230" w:lineRule="auto"/>
              <w:ind w:left="72"/>
            </w:pP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6A7AE4" w:rsidRPr="00841E58" w:rsidTr="006A7AE4">
        <w:trPr>
          <w:trHeight w:hRule="exact" w:val="787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jc w:val="center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5B7BB8" w:rsidRDefault="006A7AE4" w:rsidP="00627110">
            <w:pPr>
              <w:pStyle w:val="TableParagraph"/>
              <w:ind w:left="142" w:righ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Согласные звуки.</w:t>
            </w:r>
          </w:p>
          <w:p w:rsidR="006A7AE4" w:rsidRPr="00841E58" w:rsidRDefault="006A7AE4" w:rsidP="00627110">
            <w:pPr>
              <w:autoSpaceDE w:val="0"/>
              <w:autoSpaceDN w:val="0"/>
              <w:spacing w:before="98" w:after="0" w:line="271" w:lineRule="auto"/>
              <w:ind w:left="72" w:right="720"/>
            </w:pP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4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0A3087" w:rsidP="0062711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06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6A7AE4" w:rsidRPr="00841E58">
              <w:rPr>
                <w:rFonts w:ascii="Times New Roman" w:hAnsi="Times New Roman"/>
                <w:color w:val="000000"/>
                <w:sz w:val="24"/>
              </w:rPr>
              <w:t>.2022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6A7AE4" w:rsidRPr="00841E58" w:rsidTr="006A7AE4">
        <w:trPr>
          <w:trHeight w:hRule="exact" w:val="1127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jc w:val="center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5B7BB8" w:rsidRDefault="006A7AE4" w:rsidP="00627110">
            <w:pPr>
              <w:pStyle w:val="TableParagraph"/>
              <w:ind w:left="142" w:righ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Согласные звуки.</w:t>
            </w:r>
          </w:p>
          <w:p w:rsidR="006A7AE4" w:rsidRPr="00841E58" w:rsidRDefault="006A7AE4" w:rsidP="00627110">
            <w:pPr>
              <w:autoSpaceDE w:val="0"/>
              <w:autoSpaceDN w:val="0"/>
              <w:spacing w:before="98" w:after="0" w:line="262" w:lineRule="auto"/>
              <w:ind w:left="72" w:right="864"/>
            </w:pP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4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0A3087" w:rsidP="0062711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08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6A7AE4" w:rsidRPr="00841E58">
              <w:rPr>
                <w:rFonts w:ascii="Times New Roman" w:hAnsi="Times New Roman"/>
                <w:color w:val="000000"/>
                <w:sz w:val="24"/>
              </w:rPr>
              <w:t>.2022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6A7AE4" w:rsidRPr="00841E58" w:rsidTr="006A7AE4">
        <w:trPr>
          <w:trHeight w:hRule="exact" w:val="1162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jc w:val="center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81" w:lineRule="auto"/>
              <w:ind w:left="72" w:right="144"/>
              <w:rPr>
                <w:rFonts w:ascii="Times New Roman" w:hAnsi="Times New Roman"/>
                <w:lang w:val="tt-RU"/>
              </w:rPr>
            </w:pPr>
            <w:r w:rsidRPr="00841E58">
              <w:rPr>
                <w:rFonts w:ascii="Times New Roman" w:hAnsi="Times New Roman"/>
                <w:lang w:val="tt-RU"/>
              </w:rPr>
              <w:t>Гласные звуки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4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0A3087" w:rsidP="0062711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6A7AE4" w:rsidRPr="00841E58">
              <w:rPr>
                <w:rFonts w:ascii="Times New Roman" w:hAnsi="Times New Roman"/>
                <w:color w:val="000000"/>
                <w:sz w:val="24"/>
              </w:rPr>
              <w:t>.2022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6A7AE4" w:rsidRPr="000A3087" w:rsidTr="006A7AE4">
        <w:trPr>
          <w:trHeight w:hRule="exact" w:val="965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jc w:val="center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5B7BB8" w:rsidRDefault="006A7AE4" w:rsidP="00627110">
            <w:pPr>
              <w:pStyle w:val="TableParagraph"/>
              <w:tabs>
                <w:tab w:val="left" w:pos="3390"/>
              </w:tabs>
              <w:ind w:left="142" w:righ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Слог. </w:t>
            </w:r>
            <w:r w:rsidRPr="005B7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Типы слогов.</w:t>
            </w:r>
          </w:p>
          <w:p w:rsidR="006A7AE4" w:rsidRPr="00841E58" w:rsidRDefault="006A7AE4" w:rsidP="00627110">
            <w:pPr>
              <w:autoSpaceDE w:val="0"/>
              <w:autoSpaceDN w:val="0"/>
              <w:spacing w:before="98" w:after="0" w:line="271" w:lineRule="auto"/>
              <w:ind w:left="72"/>
            </w:pP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4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0A3087" w:rsidP="00627110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 w:rsidR="006A7AE4"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.2023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6A7AE4" w:rsidRPr="000A3087" w:rsidTr="006A7AE4">
        <w:trPr>
          <w:trHeight w:hRule="exact" w:val="767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6A7AE4" w:rsidP="00627110">
            <w:pPr>
              <w:autoSpaceDE w:val="0"/>
              <w:autoSpaceDN w:val="0"/>
              <w:spacing w:before="100" w:after="0" w:line="230" w:lineRule="auto"/>
              <w:jc w:val="center"/>
              <w:rPr>
                <w:lang w:val="ru-RU"/>
              </w:rPr>
            </w:pPr>
            <w:r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20.</w:t>
            </w: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5B7BB8" w:rsidRDefault="006A7AE4" w:rsidP="00627110">
            <w:pPr>
              <w:pStyle w:val="TableParagraph"/>
              <w:ind w:left="142" w:righ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Ударение. Интонация.</w:t>
            </w:r>
          </w:p>
          <w:p w:rsidR="006A7AE4" w:rsidRPr="00841E58" w:rsidRDefault="006A7AE4" w:rsidP="00627110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lang w:val="tt-RU"/>
              </w:rPr>
            </w:pP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6A7AE4" w:rsidP="00627110">
            <w:pPr>
              <w:autoSpaceDE w:val="0"/>
              <w:autoSpaceDN w:val="0"/>
              <w:spacing w:before="100" w:after="0" w:line="230" w:lineRule="auto"/>
              <w:ind w:left="74"/>
              <w:rPr>
                <w:lang w:val="ru-RU"/>
              </w:rPr>
            </w:pPr>
            <w:r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6A7AE4" w:rsidP="00627110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6A7AE4" w:rsidP="00627110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0A3087" w:rsidP="00627110">
            <w:pPr>
              <w:autoSpaceDE w:val="0"/>
              <w:autoSpaceDN w:val="0"/>
              <w:spacing w:before="100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15.10</w:t>
            </w:r>
            <w:r w:rsidR="006A7AE4"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.2023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6A7AE4" w:rsidP="00627110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6A7AE4" w:rsidRPr="000A3087" w:rsidTr="006A7AE4">
        <w:trPr>
          <w:trHeight w:hRule="exact" w:val="1054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6A7AE4" w:rsidP="00627110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21.</w:t>
            </w: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6A7AE4" w:rsidP="00627110">
            <w:pPr>
              <w:autoSpaceDE w:val="0"/>
              <w:autoSpaceDN w:val="0"/>
              <w:spacing w:before="98" w:after="0" w:line="271" w:lineRule="auto"/>
              <w:ind w:right="144"/>
              <w:rPr>
                <w:lang w:val="ru-RU"/>
              </w:rPr>
            </w:pPr>
            <w:r w:rsidRPr="000A308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Фонетический анализ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6A7AE4" w:rsidP="00627110">
            <w:pPr>
              <w:autoSpaceDE w:val="0"/>
              <w:autoSpaceDN w:val="0"/>
              <w:spacing w:before="98" w:after="0" w:line="230" w:lineRule="auto"/>
              <w:ind w:left="74"/>
              <w:rPr>
                <w:lang w:val="ru-RU"/>
              </w:rPr>
            </w:pPr>
            <w:r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0A3087" w:rsidP="00627110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17.10</w:t>
            </w:r>
            <w:r w:rsidR="006A7AE4"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.2023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6A7AE4" w:rsidRPr="00841E58" w:rsidTr="006A7AE4">
        <w:trPr>
          <w:trHeight w:hRule="exact" w:val="1495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jc w:val="center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6A7AE4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b/>
                <w:lang w:val="ru-RU"/>
              </w:rPr>
            </w:pPr>
            <w:r w:rsidRPr="006A7AE4">
              <w:rPr>
                <w:rFonts w:ascii="Times New Roman" w:hAnsi="Times New Roman"/>
                <w:b/>
                <w:lang w:val="ru-RU"/>
              </w:rPr>
              <w:t>Административный контрольный диктант за 1 четверть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4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  <w:lang w:val="tt-RU"/>
              </w:rPr>
              <w:t>2</w:t>
            </w:r>
            <w:r w:rsidR="000A3087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Pr="00841E58">
              <w:rPr>
                <w:rFonts w:ascii="Times New Roman" w:hAnsi="Times New Roman"/>
                <w:color w:val="000000"/>
                <w:sz w:val="24"/>
              </w:rPr>
              <w:t>.</w:t>
            </w:r>
            <w:r w:rsidRPr="00841E58">
              <w:rPr>
                <w:rFonts w:ascii="Times New Roman" w:hAnsi="Times New Roman"/>
                <w:color w:val="000000"/>
                <w:sz w:val="24"/>
                <w:lang w:val="tt-RU"/>
              </w:rPr>
              <w:t>10</w:t>
            </w:r>
            <w:r w:rsidRPr="00841E58">
              <w:rPr>
                <w:rFonts w:ascii="Times New Roman" w:hAnsi="Times New Roman"/>
                <w:color w:val="000000"/>
                <w:sz w:val="24"/>
              </w:rPr>
              <w:t>.202</w:t>
            </w:r>
            <w:r w:rsidRPr="00841E58">
              <w:rPr>
                <w:rFonts w:ascii="Times New Roman" w:hAnsi="Times New Roman"/>
                <w:color w:val="000000"/>
                <w:sz w:val="24"/>
                <w:lang w:val="tt-RU"/>
              </w:rPr>
              <w:t>2</w:t>
            </w:r>
            <w:r w:rsidRPr="00841E5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6A7AE4" w:rsidRPr="00841E58" w:rsidTr="006A7AE4">
        <w:trPr>
          <w:trHeight w:hRule="exact" w:val="1206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jc w:val="center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6A7AE4" w:rsidRDefault="006A7AE4" w:rsidP="00627110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6A7A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Понятие об орфоэпии татарского языка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4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0A3087" w:rsidP="00627110">
            <w:pPr>
              <w:autoSpaceDE w:val="0"/>
              <w:autoSpaceDN w:val="0"/>
              <w:spacing w:before="98" w:after="0" w:line="230" w:lineRule="auto"/>
              <w:jc w:val="center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lang w:val="tt-RU"/>
              </w:rPr>
              <w:t>22</w:t>
            </w:r>
            <w:r w:rsidR="006A7AE4" w:rsidRPr="00841E58">
              <w:rPr>
                <w:rFonts w:ascii="Times New Roman" w:hAnsi="Times New Roman"/>
                <w:color w:val="000000"/>
                <w:sz w:val="24"/>
              </w:rPr>
              <w:t>.</w:t>
            </w:r>
            <w:r w:rsidR="006A7AE4" w:rsidRPr="00841E58">
              <w:rPr>
                <w:rFonts w:ascii="Times New Roman" w:hAnsi="Times New Roman"/>
                <w:color w:val="000000"/>
                <w:sz w:val="24"/>
                <w:lang w:val="tt-RU"/>
              </w:rPr>
              <w:t>10</w:t>
            </w:r>
            <w:r w:rsidR="006A7AE4" w:rsidRPr="00841E58">
              <w:rPr>
                <w:rFonts w:ascii="Times New Roman" w:hAnsi="Times New Roman"/>
                <w:color w:val="000000"/>
                <w:sz w:val="24"/>
              </w:rPr>
              <w:t>.202</w:t>
            </w:r>
            <w:r w:rsidR="006A7AE4" w:rsidRPr="00841E58">
              <w:rPr>
                <w:rFonts w:ascii="Times New Roman" w:hAnsi="Times New Roman"/>
                <w:color w:val="000000"/>
                <w:sz w:val="24"/>
                <w:lang w:val="tt-RU"/>
              </w:rPr>
              <w:t>2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</w:tbl>
    <w:p w:rsidR="006A7AE4" w:rsidRDefault="006A7AE4" w:rsidP="006A7AE4">
      <w:pPr>
        <w:autoSpaceDE w:val="0"/>
        <w:autoSpaceDN w:val="0"/>
        <w:spacing w:after="0" w:line="14" w:lineRule="exact"/>
      </w:pPr>
    </w:p>
    <w:p w:rsidR="006A7AE4" w:rsidRDefault="006A7AE4" w:rsidP="006A7AE4">
      <w:pPr>
        <w:sectPr w:rsidR="006A7AE4">
          <w:pgSz w:w="11900" w:h="16840"/>
          <w:pgMar w:top="284" w:right="650" w:bottom="80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6A7AE4" w:rsidRDefault="006A7AE4" w:rsidP="006A7AE4">
      <w:pPr>
        <w:autoSpaceDE w:val="0"/>
        <w:autoSpaceDN w:val="0"/>
        <w:spacing w:after="66" w:line="220" w:lineRule="exact"/>
      </w:pPr>
    </w:p>
    <w:tbl>
      <w:tblPr>
        <w:tblW w:w="10869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19"/>
        <w:gridCol w:w="64"/>
        <w:gridCol w:w="2991"/>
        <w:gridCol w:w="754"/>
        <w:gridCol w:w="1669"/>
        <w:gridCol w:w="1718"/>
        <w:gridCol w:w="1273"/>
        <w:gridCol w:w="1881"/>
      </w:tblGrid>
      <w:tr w:rsidR="006A7AE4" w:rsidRPr="00A90BF5" w:rsidTr="006A7AE4">
        <w:trPr>
          <w:trHeight w:hRule="exact" w:val="2839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jc w:val="center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3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6A7AE4" w:rsidRDefault="006A7AE4" w:rsidP="00627110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У</w:t>
            </w:r>
            <w:r w:rsidRPr="005B7BB8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дарени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я</w:t>
            </w:r>
            <w:r w:rsidRPr="005B7BB8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 в словах в соответствии с нормами современного татарского литературного языка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4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0A3087" w:rsidP="00627110">
            <w:pPr>
              <w:autoSpaceDE w:val="0"/>
              <w:autoSpaceDN w:val="0"/>
              <w:spacing w:before="98" w:after="0" w:line="230" w:lineRule="auto"/>
              <w:jc w:val="center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lang w:val="tt-RU"/>
              </w:rPr>
              <w:t>24</w:t>
            </w:r>
            <w:r w:rsidR="006A7AE4" w:rsidRPr="00841E58">
              <w:rPr>
                <w:rFonts w:ascii="Times New Roman" w:hAnsi="Times New Roman"/>
                <w:color w:val="000000"/>
                <w:sz w:val="24"/>
              </w:rPr>
              <w:t>.</w:t>
            </w:r>
            <w:r w:rsidR="006A7AE4" w:rsidRPr="00841E58">
              <w:rPr>
                <w:rFonts w:ascii="Times New Roman" w:hAnsi="Times New Roman"/>
                <w:color w:val="000000"/>
                <w:sz w:val="24"/>
                <w:lang w:val="tt-RU"/>
              </w:rPr>
              <w:t>10</w:t>
            </w:r>
            <w:r w:rsidR="006A7AE4" w:rsidRPr="00841E58">
              <w:rPr>
                <w:rFonts w:ascii="Times New Roman" w:hAnsi="Times New Roman"/>
                <w:color w:val="000000"/>
                <w:sz w:val="24"/>
              </w:rPr>
              <w:t>.202</w:t>
            </w:r>
            <w:r w:rsidR="006A7AE4" w:rsidRPr="00841E58">
              <w:rPr>
                <w:rFonts w:ascii="Times New Roman" w:hAnsi="Times New Roman"/>
                <w:color w:val="000000"/>
                <w:sz w:val="24"/>
                <w:lang w:val="tt-RU"/>
              </w:rPr>
              <w:t>2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6A7AE4" w:rsidRDefault="006A7AE4" w:rsidP="00627110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6A7A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6A7AE4">
              <w:rPr>
                <w:lang w:val="ru-RU"/>
              </w:rPr>
              <w:br/>
            </w:r>
            <w:proofErr w:type="spellStart"/>
            <w:r w:rsidRPr="006A7AE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использованием</w:t>
            </w:r>
            <w:proofErr w:type="gramStart"/>
            <w:r w:rsidRPr="006A7AE4">
              <w:rPr>
                <w:rFonts w:ascii="Times New Roman" w:hAnsi="Times New Roman"/>
                <w:color w:val="000000"/>
                <w:sz w:val="24"/>
                <w:lang w:val="ru-RU"/>
              </w:rPr>
              <w:t>«О</w:t>
            </w:r>
            <w:proofErr w:type="gramEnd"/>
            <w:r w:rsidRPr="006A7AE4">
              <w:rPr>
                <w:rFonts w:ascii="Times New Roman" w:hAnsi="Times New Roman"/>
                <w:color w:val="000000"/>
                <w:sz w:val="24"/>
                <w:lang w:val="ru-RU"/>
              </w:rPr>
              <w:t>ценочного</w:t>
            </w:r>
            <w:proofErr w:type="spellEnd"/>
            <w:r w:rsidRPr="006A7A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A7AE4">
              <w:rPr>
                <w:lang w:val="ru-RU"/>
              </w:rPr>
              <w:br/>
            </w:r>
            <w:r w:rsidRPr="006A7AE4">
              <w:rPr>
                <w:rFonts w:ascii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6A7AE4" w:rsidRPr="000A3087" w:rsidTr="006A7AE4">
        <w:trPr>
          <w:trHeight w:hRule="exact" w:val="1210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jc w:val="center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3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/>
              <w:ind w:left="72"/>
              <w:rPr>
                <w:rFonts w:ascii="Times New Roman" w:hAnsi="Times New Roman"/>
                <w:lang w:val="tt-RU"/>
              </w:rPr>
            </w:pPr>
            <w:proofErr w:type="spellStart"/>
            <w:r w:rsidRPr="00841E58">
              <w:rPr>
                <w:rFonts w:ascii="Times New Roman" w:hAnsi="Times New Roman"/>
                <w:sz w:val="24"/>
                <w:szCs w:val="24"/>
              </w:rPr>
              <w:t>Орфоэпический</w:t>
            </w:r>
            <w:proofErr w:type="spellEnd"/>
            <w:r w:rsidRPr="00841E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41E58">
              <w:rPr>
                <w:rFonts w:ascii="Times New Roman" w:hAnsi="Times New Roman"/>
                <w:sz w:val="24"/>
                <w:szCs w:val="24"/>
              </w:rPr>
              <w:t>словарь</w:t>
            </w:r>
            <w:proofErr w:type="spellEnd"/>
            <w:r w:rsidRPr="00841E58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4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0A3087" w:rsidP="00627110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10.2022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6A7AE4" w:rsidRPr="000A3087" w:rsidTr="006A7AE4">
        <w:trPr>
          <w:trHeight w:hRule="exact" w:val="1309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6A7AE4" w:rsidP="00627110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26.</w:t>
            </w:r>
          </w:p>
        </w:tc>
        <w:tc>
          <w:tcPr>
            <w:tcW w:w="3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6629D3" w:rsidRDefault="006629D3" w:rsidP="00627110">
            <w:pPr>
              <w:spacing w:after="0" w:line="240" w:lineRule="auto"/>
              <w:ind w:firstLine="116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6A7AE4" w:rsidP="00627110">
            <w:pPr>
              <w:autoSpaceDE w:val="0"/>
              <w:autoSpaceDN w:val="0"/>
              <w:spacing w:before="98" w:after="0" w:line="230" w:lineRule="auto"/>
              <w:ind w:left="74"/>
              <w:rPr>
                <w:lang w:val="ru-RU"/>
              </w:rPr>
            </w:pPr>
            <w:r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0A3087" w:rsidP="00627110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07.11.2022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6A7AE4" w:rsidRPr="000A3087" w:rsidTr="006A7AE4">
        <w:trPr>
          <w:trHeight w:hRule="exact" w:val="931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6A7AE4" w:rsidP="00627110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27.</w:t>
            </w:r>
          </w:p>
        </w:tc>
        <w:tc>
          <w:tcPr>
            <w:tcW w:w="3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b/>
                <w:lang w:val="tt-RU"/>
              </w:rPr>
            </w:pPr>
            <w:r w:rsidRPr="00841E58">
              <w:rPr>
                <w:rFonts w:ascii="Times New Roman" w:hAnsi="Times New Roman"/>
                <w:b/>
                <w:lang w:val="tt-RU"/>
              </w:rPr>
              <w:t>Словарный диктант№1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6A7AE4" w:rsidP="00627110">
            <w:pPr>
              <w:autoSpaceDE w:val="0"/>
              <w:autoSpaceDN w:val="0"/>
              <w:spacing w:before="98" w:after="0" w:line="230" w:lineRule="auto"/>
              <w:ind w:left="74"/>
              <w:rPr>
                <w:lang w:val="ru-RU"/>
              </w:rPr>
            </w:pPr>
            <w:r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0A3087" w:rsidP="00627110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10.11.2022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6A7AE4" w:rsidRPr="00A90BF5" w:rsidTr="006A7AE4">
        <w:trPr>
          <w:trHeight w:hRule="exact" w:val="1769"/>
        </w:trPr>
        <w:tc>
          <w:tcPr>
            <w:tcW w:w="108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6A7AE4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lang w:val="ru-RU"/>
              </w:rPr>
            </w:pPr>
            <w:r w:rsidRPr="006A7AE4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«</w:t>
            </w:r>
            <w:proofErr w:type="spellStart"/>
            <w:r w:rsidRPr="006A7AE4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Тир</w:t>
            </w:r>
            <w:proofErr w:type="gramStart"/>
            <w:r w:rsidRPr="006A7AE4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ә</w:t>
            </w:r>
            <w:proofErr w:type="spellEnd"/>
            <w:r w:rsidRPr="006A7AE4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-</w:t>
            </w:r>
            <w:proofErr w:type="gramEnd"/>
            <w:r w:rsidRPr="006A7AE4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як, </w:t>
            </w:r>
            <w:proofErr w:type="spellStart"/>
            <w:r w:rsidRPr="006A7AE4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көнкүреш</w:t>
            </w:r>
            <w:proofErr w:type="spellEnd"/>
            <w:r w:rsidRPr="006A7AE4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» </w:t>
            </w:r>
            <w:r w:rsidRPr="006A7AE4">
              <w:rPr>
                <w:rFonts w:ascii="Times New Roman" w:hAnsi="Times New Roman"/>
                <w:sz w:val="24"/>
                <w:szCs w:val="24"/>
                <w:lang w:val="ru-RU"/>
              </w:rPr>
              <w:t>–</w:t>
            </w:r>
            <w:r w:rsidRPr="006A7AE4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«Мир вокруг меня» (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  <w:t xml:space="preserve">18 </w:t>
            </w:r>
            <w:r w:rsidRPr="006A7AE4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ч.)</w:t>
            </w:r>
          </w:p>
        </w:tc>
      </w:tr>
      <w:tr w:rsidR="006A7AE4" w:rsidRPr="000A3087" w:rsidTr="006A7AE4">
        <w:trPr>
          <w:trHeight w:hRule="exact" w:val="1608"/>
        </w:trPr>
        <w:tc>
          <w:tcPr>
            <w:tcW w:w="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jc w:val="center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2</w:t>
            </w:r>
            <w:r w:rsidRPr="00841E58">
              <w:rPr>
                <w:rFonts w:ascii="Times New Roman" w:hAnsi="Times New Roman"/>
                <w:color w:val="000000"/>
                <w:sz w:val="24"/>
                <w:lang w:val="tt-RU"/>
              </w:rPr>
              <w:t>8</w:t>
            </w:r>
            <w:r w:rsidRPr="00841E58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71" w:lineRule="auto"/>
              <w:ind w:left="72"/>
            </w:pPr>
            <w:r w:rsidRPr="005B7BB8">
              <w:rPr>
                <w:rFonts w:ascii="Times New Roman" w:hAnsi="Times New Roman"/>
                <w:sz w:val="24"/>
                <w:szCs w:val="24"/>
                <w:lang w:val="tt-RU"/>
              </w:rPr>
              <w:t>Лексическое значение слова.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4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0A3087" w:rsidP="00627110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11.2022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6A7AE4" w:rsidRPr="000A3087" w:rsidTr="006A7AE4">
        <w:trPr>
          <w:trHeight w:hRule="exact" w:val="1263"/>
        </w:trPr>
        <w:tc>
          <w:tcPr>
            <w:tcW w:w="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6A7AE4" w:rsidP="00627110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 w:rsidRPr="00841E58">
              <w:rPr>
                <w:rFonts w:ascii="Times New Roman" w:hAnsi="Times New Roman"/>
                <w:color w:val="000000"/>
                <w:sz w:val="24"/>
                <w:lang w:val="tt-RU"/>
              </w:rPr>
              <w:t>29</w:t>
            </w:r>
            <w:r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5B7BB8" w:rsidRDefault="006A7AE4" w:rsidP="00627110">
            <w:pPr>
              <w:pStyle w:val="TableParagraph"/>
              <w:ind w:left="142" w:righ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B7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Профессиональная лексика.</w:t>
            </w:r>
          </w:p>
          <w:p w:rsidR="006A7AE4" w:rsidRPr="000A3087" w:rsidRDefault="006A7AE4" w:rsidP="00627110">
            <w:pPr>
              <w:autoSpaceDE w:val="0"/>
              <w:autoSpaceDN w:val="0"/>
              <w:spacing w:before="98" w:after="0" w:line="286" w:lineRule="auto"/>
              <w:ind w:left="72" w:right="144"/>
              <w:rPr>
                <w:lang w:val="ru-RU"/>
              </w:rPr>
            </w:pP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6A7AE4" w:rsidP="00627110">
            <w:pPr>
              <w:autoSpaceDE w:val="0"/>
              <w:autoSpaceDN w:val="0"/>
              <w:spacing w:before="98" w:after="0" w:line="230" w:lineRule="auto"/>
              <w:ind w:left="74"/>
              <w:rPr>
                <w:lang w:val="ru-RU"/>
              </w:rPr>
            </w:pPr>
            <w:r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0A3087" w:rsidP="00627110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14.11.2022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6A7AE4" w:rsidRPr="000A3087" w:rsidTr="006A7AE4">
        <w:trPr>
          <w:trHeight w:hRule="exact" w:val="873"/>
        </w:trPr>
        <w:tc>
          <w:tcPr>
            <w:tcW w:w="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jc w:val="center"/>
              <w:rPr>
                <w:lang w:val="tt-RU"/>
              </w:rPr>
            </w:pPr>
            <w:r w:rsidRPr="00841E58">
              <w:rPr>
                <w:rFonts w:ascii="Times New Roman" w:hAnsi="Times New Roman"/>
                <w:color w:val="000000"/>
                <w:sz w:val="24"/>
                <w:lang w:val="tt-RU"/>
              </w:rPr>
              <w:t>30,</w:t>
            </w:r>
            <w:r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31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Default="006A7AE4" w:rsidP="00627110">
            <w:pPr>
              <w:pStyle w:val="TableParagraph"/>
              <w:ind w:left="142" w:righ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BB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Синонимы</w:t>
            </w:r>
            <w:r w:rsidRPr="005B7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. </w:t>
            </w:r>
            <w:r w:rsidRPr="005B7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Антонимы.</w:t>
            </w:r>
          </w:p>
          <w:p w:rsidR="006A7AE4" w:rsidRPr="000A3087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6A7AE4" w:rsidP="00627110">
            <w:pPr>
              <w:autoSpaceDE w:val="0"/>
              <w:autoSpaceDN w:val="0"/>
              <w:spacing w:before="98" w:after="0" w:line="230" w:lineRule="auto"/>
              <w:ind w:left="74"/>
              <w:rPr>
                <w:lang w:val="ru-RU"/>
              </w:rPr>
            </w:pPr>
            <w:r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0A3087" w:rsidP="00627110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17.11.2022</w:t>
            </w:r>
            <w:r w:rsidR="006A7AE4"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6A7AE4" w:rsidP="00627110">
            <w:p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  <w:r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Устный опрос;</w:t>
            </w:r>
          </w:p>
        </w:tc>
      </w:tr>
      <w:tr w:rsidR="006A7AE4" w:rsidRPr="000A3087" w:rsidTr="006A7AE4">
        <w:trPr>
          <w:trHeight w:hRule="exact" w:val="1046"/>
        </w:trPr>
        <w:tc>
          <w:tcPr>
            <w:tcW w:w="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6A7AE4" w:rsidP="00627110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32.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5B7BB8" w:rsidRDefault="006A7AE4" w:rsidP="00627110">
            <w:pPr>
              <w:pStyle w:val="TableParagraph"/>
              <w:ind w:left="142" w:right="142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B7BB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Омонимы.</w:t>
            </w:r>
          </w:p>
          <w:p w:rsidR="006A7AE4" w:rsidRPr="000A3087" w:rsidRDefault="006A7AE4" w:rsidP="00627110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6A7AE4" w:rsidP="00627110">
            <w:pPr>
              <w:autoSpaceDE w:val="0"/>
              <w:autoSpaceDN w:val="0"/>
              <w:spacing w:before="98" w:after="0" w:line="230" w:lineRule="auto"/>
              <w:ind w:left="74"/>
              <w:rPr>
                <w:lang w:val="ru-RU"/>
              </w:rPr>
            </w:pPr>
            <w:r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0A3087" w:rsidP="00627110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19.11.2022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6A7AE4" w:rsidRPr="000A3087" w:rsidTr="006A7AE4">
        <w:trPr>
          <w:trHeight w:hRule="exact" w:val="931"/>
        </w:trPr>
        <w:tc>
          <w:tcPr>
            <w:tcW w:w="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6A7AE4" w:rsidP="00627110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33.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Default="006A7AE4" w:rsidP="00627110">
            <w:pPr>
              <w:pStyle w:val="TableParagraph"/>
              <w:ind w:left="142" w:right="142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B7BB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Устаревшие слова.</w:t>
            </w:r>
          </w:p>
          <w:p w:rsidR="006A7AE4" w:rsidRPr="000A3087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6A7AE4" w:rsidP="00627110">
            <w:pPr>
              <w:autoSpaceDE w:val="0"/>
              <w:autoSpaceDN w:val="0"/>
              <w:spacing w:before="98" w:after="0" w:line="230" w:lineRule="auto"/>
              <w:ind w:left="74"/>
              <w:rPr>
                <w:lang w:val="ru-RU"/>
              </w:rPr>
            </w:pPr>
            <w:r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0A3087" w:rsidP="00627110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21.11.2022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Тестирование;</w:t>
            </w:r>
          </w:p>
        </w:tc>
      </w:tr>
      <w:tr w:rsidR="006A7AE4" w:rsidRPr="000A3087" w:rsidTr="006A7AE4">
        <w:trPr>
          <w:trHeight w:hRule="exact" w:val="1528"/>
        </w:trPr>
        <w:tc>
          <w:tcPr>
            <w:tcW w:w="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6A7AE4" w:rsidP="00627110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34.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5B7BB8" w:rsidRDefault="006A7AE4" w:rsidP="00627110">
            <w:pPr>
              <w:pStyle w:val="TableParagraph"/>
              <w:ind w:left="142" w:right="142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B7BB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Историзмы.</w:t>
            </w:r>
          </w:p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4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0A3087" w:rsidP="00627110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11.2022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6A7AE4" w:rsidP="00627110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работа;</w:t>
            </w:r>
          </w:p>
        </w:tc>
      </w:tr>
    </w:tbl>
    <w:p w:rsidR="006A7AE4" w:rsidRPr="000A3087" w:rsidRDefault="006A7AE4" w:rsidP="006A7AE4">
      <w:pPr>
        <w:autoSpaceDE w:val="0"/>
        <w:autoSpaceDN w:val="0"/>
        <w:spacing w:after="0" w:line="14" w:lineRule="exact"/>
        <w:rPr>
          <w:lang w:val="ru-RU"/>
        </w:rPr>
      </w:pPr>
    </w:p>
    <w:p w:rsidR="006A7AE4" w:rsidRPr="000A3087" w:rsidRDefault="006A7AE4" w:rsidP="006A7AE4">
      <w:pPr>
        <w:rPr>
          <w:lang w:val="ru-RU"/>
        </w:rPr>
        <w:sectPr w:rsidR="006A7AE4" w:rsidRPr="000A3087">
          <w:pgSz w:w="11900" w:h="16840"/>
          <w:pgMar w:top="284" w:right="650" w:bottom="380" w:left="666" w:header="720" w:footer="720" w:gutter="0"/>
          <w:cols w:space="720" w:equalWidth="0">
            <w:col w:w="10584" w:space="0"/>
          </w:cols>
          <w:docGrid w:linePitch="360"/>
        </w:sectPr>
      </w:pPr>
    </w:p>
    <w:tbl>
      <w:tblPr>
        <w:tblW w:w="10702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11"/>
        <w:gridCol w:w="3226"/>
        <w:gridCol w:w="524"/>
        <w:gridCol w:w="1643"/>
        <w:gridCol w:w="1692"/>
        <w:gridCol w:w="1254"/>
        <w:gridCol w:w="1852"/>
      </w:tblGrid>
      <w:tr w:rsidR="006A7AE4" w:rsidRPr="000A3087" w:rsidTr="006A7AE4">
        <w:trPr>
          <w:trHeight w:hRule="exact" w:val="1176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  <w:rPr>
                <w:lang w:val="tt-RU"/>
              </w:rPr>
            </w:pPr>
            <w:r w:rsidRPr="00841E58">
              <w:rPr>
                <w:lang w:val="tt-RU"/>
              </w:rPr>
              <w:lastRenderedPageBreak/>
              <w:t>35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5B7BB8" w:rsidRDefault="006A7AE4" w:rsidP="00627110">
            <w:pPr>
              <w:pStyle w:val="TableParagraph"/>
              <w:ind w:left="142" w:righ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Заимствованные слова.</w:t>
            </w:r>
          </w:p>
          <w:p w:rsidR="006A7AE4" w:rsidRPr="000A3087" w:rsidRDefault="006A7AE4" w:rsidP="00627110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6A7AE4" w:rsidP="00627110">
            <w:pPr>
              <w:autoSpaceDE w:val="0"/>
              <w:autoSpaceDN w:val="0"/>
              <w:spacing w:before="98" w:after="0" w:line="230" w:lineRule="auto"/>
              <w:ind w:left="74"/>
              <w:rPr>
                <w:lang w:val="ru-RU"/>
              </w:rPr>
            </w:pPr>
            <w:r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0A3087" w:rsidP="000A3087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26.11</w:t>
            </w:r>
            <w:r w:rsidR="006A7AE4"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.2022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6A7AE4" w:rsidRPr="00841E58" w:rsidTr="006A7AE4">
        <w:trPr>
          <w:trHeight w:hRule="exact" w:val="1176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  <w:rPr>
                <w:lang w:val="tt-RU"/>
              </w:rPr>
            </w:pPr>
            <w:r w:rsidRPr="00841E58">
              <w:rPr>
                <w:lang w:val="tt-RU"/>
              </w:rPr>
              <w:t>36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3A5C94" w:rsidRDefault="006A7AE4" w:rsidP="00627110">
            <w:pPr>
              <w:pStyle w:val="TableParagraph"/>
              <w:ind w:left="0"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3A5C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Изложение №1</w:t>
            </w:r>
          </w:p>
          <w:p w:rsidR="006A7AE4" w:rsidRPr="000A3087" w:rsidRDefault="006A7AE4" w:rsidP="00627110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6A7AE4" w:rsidP="00627110">
            <w:pPr>
              <w:autoSpaceDE w:val="0"/>
              <w:autoSpaceDN w:val="0"/>
              <w:spacing w:before="98" w:after="0" w:line="230" w:lineRule="auto"/>
              <w:ind w:left="74"/>
              <w:rPr>
                <w:lang w:val="ru-RU"/>
              </w:rPr>
            </w:pPr>
            <w:r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0A3087" w:rsidP="00627110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28.11</w:t>
            </w:r>
            <w:r w:rsidR="006A7AE4"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.2022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Устный опрос</w:t>
            </w:r>
            <w:r w:rsidRPr="00841E58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6A7AE4" w:rsidRPr="000A3087" w:rsidTr="006A7AE4">
        <w:trPr>
          <w:trHeight w:hRule="exact" w:val="1657"/>
        </w:trPr>
        <w:tc>
          <w:tcPr>
            <w:tcW w:w="51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100" w:after="0" w:line="230" w:lineRule="auto"/>
              <w:ind w:left="72"/>
              <w:rPr>
                <w:lang w:val="tt-RU"/>
              </w:rPr>
            </w:pPr>
            <w:r w:rsidRPr="00841E58">
              <w:rPr>
                <w:lang w:val="tt-RU"/>
              </w:rPr>
              <w:t>37</w:t>
            </w:r>
          </w:p>
        </w:tc>
        <w:tc>
          <w:tcPr>
            <w:tcW w:w="322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5B7BB8" w:rsidRDefault="006A7AE4" w:rsidP="00627110">
            <w:pPr>
              <w:pStyle w:val="TableParagraph"/>
              <w:ind w:left="0"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Неологизмы.</w:t>
            </w:r>
          </w:p>
          <w:p w:rsidR="006A7AE4" w:rsidRPr="00841E58" w:rsidRDefault="006A7AE4" w:rsidP="00627110">
            <w:pPr>
              <w:autoSpaceDE w:val="0"/>
              <w:autoSpaceDN w:val="0"/>
              <w:spacing w:before="100" w:after="0" w:line="271" w:lineRule="auto"/>
              <w:ind w:left="72"/>
            </w:pPr>
          </w:p>
        </w:tc>
        <w:tc>
          <w:tcPr>
            <w:tcW w:w="52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100" w:after="0" w:line="230" w:lineRule="auto"/>
              <w:ind w:left="74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43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100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9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100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5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0A3087" w:rsidP="00627110">
            <w:pPr>
              <w:autoSpaceDE w:val="0"/>
              <w:autoSpaceDN w:val="0"/>
              <w:spacing w:before="100" w:after="0" w:line="230" w:lineRule="auto"/>
              <w:jc w:val="center"/>
              <w:rPr>
                <w:lang w:val="ru-RU"/>
              </w:rPr>
            </w:pPr>
            <w:r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1.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 w:rsidR="006A7AE4"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.2022</w:t>
            </w:r>
          </w:p>
        </w:tc>
        <w:tc>
          <w:tcPr>
            <w:tcW w:w="185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6A7AE4" w:rsidP="00627110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6A7AE4" w:rsidRPr="000A3087" w:rsidTr="006A7AE4">
        <w:trPr>
          <w:trHeight w:hRule="exact" w:val="699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  <w:rPr>
                <w:lang w:val="tt-RU"/>
              </w:rPr>
            </w:pPr>
            <w:r w:rsidRPr="00841E58">
              <w:rPr>
                <w:lang w:val="tt-RU"/>
              </w:rPr>
              <w:t>38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5B7BB8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tt-RU"/>
              </w:rPr>
              <w:t>Фразеологизмы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6A7AE4" w:rsidP="00627110">
            <w:pPr>
              <w:autoSpaceDE w:val="0"/>
              <w:autoSpaceDN w:val="0"/>
              <w:spacing w:before="98" w:after="0" w:line="230" w:lineRule="auto"/>
              <w:ind w:left="74"/>
              <w:rPr>
                <w:lang w:val="ru-RU"/>
              </w:rPr>
            </w:pPr>
            <w:r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0A3087" w:rsidP="00627110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03.12</w:t>
            </w:r>
            <w:r w:rsidR="006A7AE4"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.2022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6A7AE4" w:rsidRPr="000A3087" w:rsidTr="006A7AE4">
        <w:trPr>
          <w:trHeight w:hRule="exact" w:val="1654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  <w:rPr>
                <w:lang w:val="tt-RU"/>
              </w:rPr>
            </w:pPr>
            <w:r w:rsidRPr="00841E58">
              <w:rPr>
                <w:lang w:val="tt-RU"/>
              </w:rPr>
              <w:t>39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tt-RU"/>
              </w:rPr>
            </w:pPr>
            <w:r w:rsidRPr="00841E58">
              <w:rPr>
                <w:lang w:val="tt-RU"/>
              </w:rPr>
              <w:t>Урок-обобщение.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6A7AE4" w:rsidP="00627110">
            <w:pPr>
              <w:autoSpaceDE w:val="0"/>
              <w:autoSpaceDN w:val="0"/>
              <w:spacing w:before="98" w:after="0" w:line="230" w:lineRule="auto"/>
              <w:ind w:left="74"/>
              <w:rPr>
                <w:lang w:val="ru-RU"/>
              </w:rPr>
            </w:pPr>
            <w:r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CD269C" w:rsidP="00627110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05.12</w:t>
            </w:r>
            <w:r w:rsidR="006A7AE4"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.2022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0A3087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0A3087">
              <w:rPr>
                <w:rFonts w:ascii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6A7AE4" w:rsidRPr="00841E58" w:rsidTr="006A7AE4">
        <w:trPr>
          <w:trHeight w:hRule="exact" w:val="699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  <w:rPr>
                <w:lang w:val="tt-RU"/>
              </w:rPr>
            </w:pPr>
            <w:r w:rsidRPr="00841E58">
              <w:rPr>
                <w:lang w:val="tt-RU"/>
              </w:rPr>
              <w:t>40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Default="006A7AE4" w:rsidP="00627110">
            <w:pPr>
              <w:pStyle w:val="TableParagraph"/>
              <w:ind w:left="142" w:right="142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B7BB8">
              <w:rPr>
                <w:rFonts w:ascii="Times New Roman" w:eastAsia="Times New Roman" w:hAnsi="Times New Roman" w:cs="Times New Roman"/>
                <w:sz w:val="24"/>
                <w:szCs w:val="24"/>
              </w:rPr>
              <w:t>Корень слова. Аффиксы</w:t>
            </w:r>
            <w:r w:rsidRPr="005B7BB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4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CD269C" w:rsidP="0062711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6A7AE4" w:rsidRPr="00841E58">
              <w:rPr>
                <w:rFonts w:ascii="Times New Roman" w:hAnsi="Times New Roman"/>
                <w:color w:val="000000"/>
                <w:sz w:val="24"/>
              </w:rPr>
              <w:t>.2022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6A7AE4" w:rsidRPr="00841E58" w:rsidTr="006A7AE4">
        <w:trPr>
          <w:trHeight w:hRule="exact" w:val="699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  <w:rPr>
                <w:lang w:val="tt-RU"/>
              </w:rPr>
            </w:pPr>
            <w:r w:rsidRPr="00841E58">
              <w:rPr>
                <w:lang w:val="tt-RU"/>
              </w:rPr>
              <w:t>41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5B7BB8" w:rsidRDefault="006A7AE4" w:rsidP="00627110">
            <w:pPr>
              <w:pStyle w:val="TableParagraph"/>
              <w:ind w:left="142"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B7BB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Основа.</w:t>
            </w:r>
          </w:p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4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CD269C" w:rsidP="0062711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2.</w:t>
            </w:r>
            <w:r w:rsidR="006A7AE4" w:rsidRPr="00841E58">
              <w:rPr>
                <w:rFonts w:ascii="Times New Roman" w:hAnsi="Times New Roman"/>
                <w:color w:val="000000"/>
                <w:sz w:val="24"/>
              </w:rPr>
              <w:t>2022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6A7AE4" w:rsidRPr="00841E58" w:rsidTr="006A7AE4">
        <w:trPr>
          <w:trHeight w:hRule="exact" w:val="1489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  <w:rPr>
                <w:lang w:val="tt-RU"/>
              </w:rPr>
            </w:pPr>
            <w:r w:rsidRPr="00841E58">
              <w:rPr>
                <w:lang w:val="tt-RU"/>
              </w:rPr>
              <w:t>42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70" w:after="0" w:line="230" w:lineRule="auto"/>
              <w:ind w:left="7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A7AE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Общие сведения о </w:t>
            </w:r>
          </w:p>
          <w:p w:rsidR="006A7AE4" w:rsidRPr="00841E58" w:rsidRDefault="006A7AE4" w:rsidP="00627110">
            <w:pPr>
              <w:autoSpaceDE w:val="0"/>
              <w:autoSpaceDN w:val="0"/>
              <w:spacing w:before="70" w:after="0" w:line="230" w:lineRule="auto"/>
              <w:ind w:left="72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gramStart"/>
            <w:r w:rsidRPr="006A7AE4">
              <w:rPr>
                <w:rFonts w:ascii="Times New Roman" w:hAnsi="Times New Roman"/>
                <w:sz w:val="24"/>
                <w:szCs w:val="24"/>
                <w:lang w:val="ru-RU"/>
              </w:rPr>
              <w:t>строении</w:t>
            </w:r>
            <w:proofErr w:type="gramEnd"/>
            <w:r w:rsidRPr="006A7AE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образовании слов</w:t>
            </w:r>
          </w:p>
          <w:p w:rsidR="006A7AE4" w:rsidRPr="00841E58" w:rsidRDefault="006A7AE4" w:rsidP="00627110">
            <w:pPr>
              <w:autoSpaceDE w:val="0"/>
              <w:autoSpaceDN w:val="0"/>
              <w:spacing w:before="98" w:after="0" w:line="262" w:lineRule="auto"/>
              <w:ind w:right="576"/>
              <w:rPr>
                <w:lang w:val="tt-RU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4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CD269C" w:rsidP="0062711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6A7AE4" w:rsidRPr="00841E58">
              <w:rPr>
                <w:rFonts w:ascii="Times New Roman" w:hAnsi="Times New Roman"/>
                <w:color w:val="000000"/>
                <w:sz w:val="24"/>
              </w:rPr>
              <w:t>.2022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6A7AE4" w:rsidRPr="00841E58" w:rsidTr="006A7AE4">
        <w:trPr>
          <w:trHeight w:hRule="exact" w:val="1610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  <w:rPr>
                <w:lang w:val="tt-RU"/>
              </w:rPr>
            </w:pPr>
            <w:r w:rsidRPr="00841E58">
              <w:rPr>
                <w:lang w:val="tt-RU"/>
              </w:rPr>
              <w:t>43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70" w:after="0" w:line="230" w:lineRule="auto"/>
              <w:ind w:left="72"/>
              <w:rPr>
                <w:lang w:val="tt-RU"/>
              </w:rPr>
            </w:pPr>
            <w:r w:rsidRPr="006A7AE4">
              <w:rPr>
                <w:rFonts w:ascii="Times New Roman" w:hAnsi="Times New Roman"/>
                <w:sz w:val="24"/>
                <w:szCs w:val="24"/>
                <w:lang w:val="ru-RU"/>
              </w:rPr>
              <w:t>Способы словообразования в татарском языке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4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CD269C" w:rsidP="0062711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6A7AE4" w:rsidRPr="00841E58">
              <w:rPr>
                <w:rFonts w:ascii="Times New Roman" w:hAnsi="Times New Roman"/>
                <w:color w:val="000000"/>
                <w:sz w:val="24"/>
              </w:rPr>
              <w:t>.2022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6A7AE4" w:rsidRPr="00841E58" w:rsidTr="006A7AE4">
        <w:trPr>
          <w:trHeight w:hRule="exact" w:val="1176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jc w:val="center"/>
              <w:rPr>
                <w:lang w:val="tt-RU"/>
              </w:rPr>
            </w:pPr>
            <w:r w:rsidRPr="00841E58">
              <w:rPr>
                <w:lang w:val="tt-RU"/>
              </w:rPr>
              <w:t>44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 w:rsidRPr="00841E58">
              <w:rPr>
                <w:rFonts w:ascii="Times New Roman" w:hAnsi="Times New Roman"/>
                <w:sz w:val="24"/>
                <w:szCs w:val="24"/>
              </w:rPr>
              <w:t>Однокоренные</w:t>
            </w:r>
            <w:proofErr w:type="spellEnd"/>
            <w:r w:rsidRPr="00841E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41E58">
              <w:rPr>
                <w:rFonts w:ascii="Times New Roman" w:hAnsi="Times New Roman"/>
                <w:sz w:val="24"/>
                <w:szCs w:val="24"/>
              </w:rPr>
              <w:t>слова</w:t>
            </w:r>
            <w:proofErr w:type="spellEnd"/>
            <w:r w:rsidRPr="00841E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4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CD269C" w:rsidP="0062711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  <w:r w:rsidR="006A7AE4" w:rsidRPr="00841E58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6A7AE4" w:rsidRPr="00841E58">
              <w:rPr>
                <w:rFonts w:ascii="Times New Roman" w:hAnsi="Times New Roman"/>
                <w:color w:val="000000"/>
                <w:sz w:val="24"/>
              </w:rPr>
              <w:t>.2022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6A7AE4" w:rsidRPr="00841E58" w:rsidTr="006A7AE4">
        <w:trPr>
          <w:trHeight w:hRule="exact" w:val="1228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jc w:val="center"/>
              <w:rPr>
                <w:lang w:val="tt-RU"/>
              </w:rPr>
            </w:pPr>
            <w:r w:rsidRPr="00841E58">
              <w:rPr>
                <w:lang w:val="tt-RU"/>
              </w:rPr>
              <w:t>45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81" w:lineRule="auto"/>
              <w:ind w:left="72" w:right="144"/>
            </w:pPr>
            <w:r w:rsidRPr="00841E58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Изложение № 2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4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CD269C" w:rsidP="0062711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6A7AE4" w:rsidRPr="00841E58">
              <w:rPr>
                <w:rFonts w:ascii="Times New Roman" w:hAnsi="Times New Roman"/>
                <w:color w:val="000000"/>
                <w:sz w:val="24"/>
              </w:rPr>
              <w:t>.2022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6A7AE4" w:rsidRPr="00A90BF5" w:rsidTr="006A7AE4">
        <w:trPr>
          <w:trHeight w:hRule="exact" w:val="1228"/>
        </w:trPr>
        <w:tc>
          <w:tcPr>
            <w:tcW w:w="1070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6A7AE4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A7AE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</w:t>
            </w:r>
            <w:proofErr w:type="spellStart"/>
            <w:r w:rsidRPr="006A7AE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Туган</w:t>
            </w:r>
            <w:proofErr w:type="spellEnd"/>
            <w:r w:rsidRPr="006A7AE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A7AE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җирем</w:t>
            </w:r>
            <w:proofErr w:type="spellEnd"/>
            <w:r w:rsidRPr="006A7AE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» </w:t>
            </w:r>
            <w:r w:rsidRPr="006A7AE4">
              <w:rPr>
                <w:rFonts w:ascii="Times New Roman" w:hAnsi="Times New Roman"/>
                <w:sz w:val="24"/>
                <w:szCs w:val="24"/>
                <w:lang w:val="ru-RU"/>
              </w:rPr>
              <w:t>–</w:t>
            </w:r>
            <w:r w:rsidRPr="006A7AE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«Моя Родина» (33 ч.)</w:t>
            </w:r>
          </w:p>
        </w:tc>
      </w:tr>
    </w:tbl>
    <w:p w:rsidR="006A7AE4" w:rsidRPr="006A7AE4" w:rsidRDefault="006A7AE4" w:rsidP="006A7AE4">
      <w:pPr>
        <w:rPr>
          <w:lang w:val="ru-RU"/>
        </w:rPr>
        <w:sectPr w:rsidR="006A7AE4" w:rsidRPr="006A7AE4">
          <w:pgSz w:w="11900" w:h="16840"/>
          <w:pgMar w:top="298" w:right="650" w:bottom="92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6A7AE4" w:rsidRPr="006A7AE4" w:rsidRDefault="006A7AE4" w:rsidP="006A7AE4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2966"/>
        <w:gridCol w:w="732"/>
        <w:gridCol w:w="1620"/>
        <w:gridCol w:w="1668"/>
        <w:gridCol w:w="1236"/>
        <w:gridCol w:w="1826"/>
      </w:tblGrid>
      <w:tr w:rsidR="006A7AE4" w:rsidRPr="00841E58" w:rsidTr="00627110">
        <w:trPr>
          <w:trHeight w:hRule="exact" w:val="10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jc w:val="center"/>
              <w:rPr>
                <w:lang w:val="tt-RU"/>
              </w:rPr>
            </w:pPr>
            <w:r w:rsidRPr="00841E58">
              <w:rPr>
                <w:lang w:val="tt-RU"/>
              </w:rPr>
              <w:t>46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5B7BB8" w:rsidRDefault="006A7AE4" w:rsidP="00627110">
            <w:pPr>
              <w:pStyle w:val="TableParagraph"/>
              <w:ind w:left="142"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 речи.</w:t>
            </w:r>
          </w:p>
          <w:p w:rsidR="006A7AE4" w:rsidRPr="00841E58" w:rsidRDefault="006A7AE4" w:rsidP="00627110">
            <w:pPr>
              <w:autoSpaceDE w:val="0"/>
              <w:autoSpaceDN w:val="0"/>
              <w:spacing w:before="70" w:after="0" w:line="230" w:lineRule="auto"/>
              <w:ind w:left="72"/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4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CD269C" w:rsidP="0062711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6A7AE4" w:rsidRPr="00841E58">
              <w:rPr>
                <w:rFonts w:ascii="Times New Roman" w:hAnsi="Times New Roman"/>
                <w:color w:val="000000"/>
                <w:sz w:val="24"/>
              </w:rPr>
              <w:t>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6A7AE4" w:rsidRPr="00841E58" w:rsidTr="00627110">
        <w:trPr>
          <w:trHeight w:hRule="exact" w:val="191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jc w:val="center"/>
              <w:rPr>
                <w:lang w:val="tt-RU"/>
              </w:rPr>
            </w:pPr>
            <w:r w:rsidRPr="00841E58">
              <w:rPr>
                <w:lang w:val="tt-RU"/>
              </w:rPr>
              <w:t>47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6A7AE4" w:rsidRDefault="006A7AE4" w:rsidP="00627110">
            <w:pPr>
              <w:spacing w:after="0" w:line="240" w:lineRule="auto"/>
              <w:ind w:firstLine="11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7AE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Имя существительное как часть речи, его </w:t>
            </w:r>
            <w:proofErr w:type="spellStart"/>
            <w:r w:rsidRPr="006A7AE4">
              <w:rPr>
                <w:rFonts w:ascii="Times New Roman" w:hAnsi="Times New Roman"/>
                <w:sz w:val="24"/>
                <w:szCs w:val="24"/>
                <w:lang w:val="ru-RU"/>
              </w:rPr>
              <w:t>общекатегориальное</w:t>
            </w:r>
            <w:proofErr w:type="spellEnd"/>
            <w:r w:rsidRPr="006A7AE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значение, морфологические свойства, синтаксические функции.</w:t>
            </w:r>
          </w:p>
          <w:p w:rsidR="006A7AE4" w:rsidRPr="006A7AE4" w:rsidRDefault="006A7AE4" w:rsidP="00627110">
            <w:pPr>
              <w:autoSpaceDE w:val="0"/>
              <w:autoSpaceDN w:val="0"/>
              <w:spacing w:before="98" w:after="0" w:line="262" w:lineRule="auto"/>
              <w:ind w:right="576"/>
              <w:rPr>
                <w:lang w:val="ru-RU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4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CD269C" w:rsidP="0062711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24.1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6A7AE4" w:rsidRPr="00841E58">
              <w:rPr>
                <w:rFonts w:ascii="Times New Roman" w:hAnsi="Times New Roman"/>
                <w:color w:val="000000"/>
                <w:sz w:val="24"/>
              </w:rPr>
              <w:t>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6A7AE4" w:rsidRPr="00841E58" w:rsidTr="00627110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jc w:val="center"/>
              <w:rPr>
                <w:lang w:val="tt-RU"/>
              </w:rPr>
            </w:pPr>
            <w:r w:rsidRPr="00841E58">
              <w:rPr>
                <w:lang w:val="tt-RU"/>
              </w:rPr>
              <w:t>48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6A7AE4" w:rsidRDefault="006A7AE4" w:rsidP="00627110">
            <w:pPr>
              <w:autoSpaceDE w:val="0"/>
              <w:autoSpaceDN w:val="0"/>
              <w:spacing w:before="98" w:after="0"/>
              <w:ind w:left="72" w:right="432"/>
              <w:rPr>
                <w:lang w:val="ru-RU"/>
              </w:rPr>
            </w:pPr>
            <w:r w:rsidRPr="006A7AE4">
              <w:rPr>
                <w:rFonts w:ascii="Times New Roman" w:hAnsi="Times New Roman"/>
                <w:sz w:val="24"/>
                <w:szCs w:val="24"/>
                <w:lang w:val="ru-RU"/>
              </w:rPr>
              <w:t>Нарицательные и собственные имена существительные.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4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CD269C" w:rsidP="0062711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  <w:r w:rsidR="006A7AE4" w:rsidRPr="00841E58">
              <w:rPr>
                <w:rFonts w:ascii="Times New Roman" w:hAnsi="Times New Roman"/>
                <w:color w:val="000000"/>
                <w:sz w:val="24"/>
              </w:rPr>
              <w:t>.12.2022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6A7AE4" w:rsidRPr="00CD269C" w:rsidTr="00627110">
        <w:trPr>
          <w:trHeight w:hRule="exact" w:val="1251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100" w:after="0" w:line="230" w:lineRule="auto"/>
              <w:jc w:val="center"/>
              <w:rPr>
                <w:lang w:val="tt-RU"/>
              </w:rPr>
            </w:pPr>
            <w:r w:rsidRPr="00841E58">
              <w:rPr>
                <w:lang w:val="tt-RU"/>
              </w:rPr>
              <w:t>49</w:t>
            </w:r>
          </w:p>
        </w:tc>
        <w:tc>
          <w:tcPr>
            <w:tcW w:w="296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6A7AE4" w:rsidRDefault="006A7AE4" w:rsidP="00627110">
            <w:pPr>
              <w:autoSpaceDE w:val="0"/>
              <w:autoSpaceDN w:val="0"/>
              <w:spacing w:before="100" w:after="0" w:line="281" w:lineRule="auto"/>
              <w:ind w:left="72" w:right="432"/>
              <w:rPr>
                <w:lang w:val="ru-RU"/>
              </w:rPr>
            </w:pPr>
            <w:r w:rsidRPr="006A7AE4">
              <w:rPr>
                <w:rFonts w:ascii="Times New Roman" w:hAnsi="Times New Roman"/>
                <w:sz w:val="24"/>
                <w:szCs w:val="24"/>
                <w:lang w:val="ru-RU"/>
              </w:rPr>
              <w:t>Одушевлённые и неодушевлённые имена существительные.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100" w:after="0" w:line="230" w:lineRule="auto"/>
              <w:ind w:left="74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100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100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CD269C" w:rsidRDefault="00CD269C" w:rsidP="00627110">
            <w:pPr>
              <w:autoSpaceDE w:val="0"/>
              <w:autoSpaceDN w:val="0"/>
              <w:spacing w:before="100" w:after="0" w:line="230" w:lineRule="auto"/>
              <w:jc w:val="center"/>
              <w:rPr>
                <w:lang w:val="ru-RU"/>
              </w:rPr>
            </w:pPr>
            <w:r w:rsidRPr="00CD269C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Pr="00CD269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01.2023</w:t>
            </w:r>
          </w:p>
        </w:tc>
        <w:tc>
          <w:tcPr>
            <w:tcW w:w="182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CD269C" w:rsidRDefault="006A7AE4" w:rsidP="00627110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 w:rsidRPr="00CD269C">
              <w:rPr>
                <w:rFonts w:ascii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6A7AE4" w:rsidRPr="00CD269C" w:rsidTr="00627110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jc w:val="center"/>
              <w:rPr>
                <w:lang w:val="tt-RU"/>
              </w:rPr>
            </w:pPr>
            <w:r w:rsidRPr="00841E58">
              <w:rPr>
                <w:lang w:val="tt-RU"/>
              </w:rPr>
              <w:t>50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CD269C" w:rsidRDefault="006A7AE4" w:rsidP="00627110">
            <w:pPr>
              <w:autoSpaceDE w:val="0"/>
              <w:autoSpaceDN w:val="0"/>
              <w:spacing w:before="98" w:after="0" w:line="271" w:lineRule="auto"/>
              <w:ind w:left="72" w:right="720"/>
              <w:rPr>
                <w:lang w:val="ru-RU"/>
              </w:rPr>
            </w:pPr>
            <w:r w:rsidRPr="00841E58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Сочинение № 2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CD269C" w:rsidRDefault="006A7AE4" w:rsidP="00627110">
            <w:pPr>
              <w:autoSpaceDE w:val="0"/>
              <w:autoSpaceDN w:val="0"/>
              <w:spacing w:before="98" w:after="0" w:line="230" w:lineRule="auto"/>
              <w:ind w:left="74"/>
              <w:rPr>
                <w:lang w:val="ru-RU"/>
              </w:rPr>
            </w:pPr>
            <w:r w:rsidRPr="00CD269C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CD269C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CD269C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CD269C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CD269C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CD269C" w:rsidRDefault="00CD269C" w:rsidP="00627110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12.01.2023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CD269C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CD269C">
              <w:rPr>
                <w:rFonts w:ascii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6A7AE4" w:rsidRPr="00CD269C" w:rsidTr="00627110">
        <w:trPr>
          <w:trHeight w:hRule="exact" w:val="95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jc w:val="center"/>
              <w:rPr>
                <w:lang w:val="tt-RU"/>
              </w:rPr>
            </w:pPr>
            <w:r w:rsidRPr="00841E58">
              <w:rPr>
                <w:lang w:val="tt-RU"/>
              </w:rPr>
              <w:t>51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CD269C" w:rsidRDefault="006A7AE4" w:rsidP="00627110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841E58">
              <w:rPr>
                <w:rFonts w:ascii="Times New Roman" w:hAnsi="Times New Roman"/>
                <w:sz w:val="24"/>
                <w:szCs w:val="24"/>
                <w:lang w:val="tt-RU"/>
              </w:rPr>
              <w:t>Работа над ошибками.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CD269C" w:rsidRDefault="006A7AE4" w:rsidP="00627110">
            <w:pPr>
              <w:autoSpaceDE w:val="0"/>
              <w:autoSpaceDN w:val="0"/>
              <w:spacing w:before="98" w:after="0" w:line="230" w:lineRule="auto"/>
              <w:ind w:left="74"/>
              <w:rPr>
                <w:lang w:val="ru-RU"/>
              </w:rPr>
            </w:pPr>
            <w:r w:rsidRPr="00CD269C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CD269C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CD269C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CD269C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CD269C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CD269C" w:rsidRDefault="00CD269C" w:rsidP="00627110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14.01.2023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CD269C" w:rsidRDefault="006A7AE4" w:rsidP="00627110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CD269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работа;</w:t>
            </w:r>
          </w:p>
        </w:tc>
      </w:tr>
      <w:tr w:rsidR="006A7AE4" w:rsidRPr="00CD269C" w:rsidTr="00627110">
        <w:trPr>
          <w:trHeight w:hRule="exact" w:val="1283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jc w:val="center"/>
              <w:rPr>
                <w:lang w:val="tt-RU"/>
              </w:rPr>
            </w:pPr>
            <w:r w:rsidRPr="00841E58">
              <w:rPr>
                <w:lang w:val="tt-RU"/>
              </w:rPr>
              <w:t>52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64739F" w:rsidRDefault="006A7AE4" w:rsidP="00627110">
            <w:pPr>
              <w:pStyle w:val="TableParagraph"/>
              <w:ind w:left="142"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Имя прилагательное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25782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как часть речи, 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общекатегориальное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значение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4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CD269C" w:rsidRDefault="00CD269C" w:rsidP="00627110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  <w:r w:rsidRPr="00CD269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01.2023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CD269C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CD269C">
              <w:rPr>
                <w:rFonts w:ascii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6A7AE4" w:rsidRPr="00CD269C" w:rsidTr="00627110">
        <w:trPr>
          <w:trHeight w:hRule="exact" w:val="14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jc w:val="center"/>
              <w:rPr>
                <w:lang w:val="tt-RU"/>
              </w:rPr>
            </w:pPr>
            <w:r w:rsidRPr="00841E58">
              <w:rPr>
                <w:lang w:val="tt-RU"/>
              </w:rPr>
              <w:t>53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6A7AE4" w:rsidRDefault="006A7AE4" w:rsidP="00627110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841E58">
              <w:rPr>
                <w:rFonts w:ascii="Times New Roman" w:hAnsi="Times New Roman"/>
                <w:sz w:val="24"/>
                <w:szCs w:val="24"/>
                <w:lang w:val="tt-RU"/>
              </w:rPr>
              <w:t>М</w:t>
            </w:r>
            <w:proofErr w:type="spellStart"/>
            <w:r w:rsidRPr="006A7AE4">
              <w:rPr>
                <w:rFonts w:ascii="Times New Roman" w:hAnsi="Times New Roman"/>
                <w:sz w:val="24"/>
                <w:szCs w:val="24"/>
                <w:lang w:val="ru-RU"/>
              </w:rPr>
              <w:t>орфологические</w:t>
            </w:r>
            <w:proofErr w:type="spellEnd"/>
            <w:r w:rsidRPr="006A7AE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свойства</w:t>
            </w:r>
            <w:r w:rsidRPr="00841E5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 </w:t>
            </w:r>
            <w:r w:rsidRPr="006A7AE4">
              <w:rPr>
                <w:rFonts w:ascii="Times New Roman" w:hAnsi="Times New Roman"/>
                <w:sz w:val="24"/>
                <w:szCs w:val="24"/>
                <w:lang w:val="ru-RU"/>
              </w:rPr>
              <w:t>синтаксические функции</w:t>
            </w:r>
            <w:r w:rsidRPr="00841E5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имен прилагательных.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CD269C" w:rsidRDefault="006A7AE4" w:rsidP="00627110">
            <w:pPr>
              <w:autoSpaceDE w:val="0"/>
              <w:autoSpaceDN w:val="0"/>
              <w:spacing w:before="98" w:after="0" w:line="230" w:lineRule="auto"/>
              <w:ind w:left="74"/>
              <w:rPr>
                <w:lang w:val="ru-RU"/>
              </w:rPr>
            </w:pPr>
            <w:r w:rsidRPr="00CD269C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CD269C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CD269C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CD269C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CD269C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CD269C" w:rsidRDefault="00CD269C" w:rsidP="00627110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 w:rsidRPr="00CD269C">
              <w:rPr>
                <w:rFonts w:ascii="Times New Roman" w:hAnsi="Times New Roman"/>
                <w:color w:val="000000"/>
                <w:sz w:val="24"/>
                <w:lang w:val="ru-RU"/>
              </w:rPr>
              <w:t>.01.2023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CD269C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CD269C">
              <w:rPr>
                <w:rFonts w:ascii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6A7AE4" w:rsidRPr="00841E58" w:rsidTr="00627110">
        <w:trPr>
          <w:trHeight w:hRule="exact" w:val="1293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100" w:after="0" w:line="230" w:lineRule="auto"/>
              <w:jc w:val="center"/>
              <w:rPr>
                <w:lang w:val="tt-RU"/>
              </w:rPr>
            </w:pPr>
            <w:r w:rsidRPr="00841E58">
              <w:rPr>
                <w:lang w:val="tt-RU"/>
              </w:rPr>
              <w:t>54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100" w:after="0" w:line="262" w:lineRule="auto"/>
              <w:ind w:right="576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С</w:t>
            </w:r>
            <w:proofErr w:type="spellStart"/>
            <w:r w:rsidRPr="006A7AE4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равнительн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ая</w:t>
            </w:r>
            <w:r w:rsidRPr="006A7AE4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6A7AE4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превосходн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ая </w:t>
            </w:r>
            <w:r w:rsidRPr="006A7AE4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степен</w:t>
            </w: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ь </w:t>
            </w:r>
            <w:r w:rsidRPr="006A7AE4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имен прилагательных.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100" w:after="0" w:line="230" w:lineRule="auto"/>
              <w:ind w:left="74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100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100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CD269C" w:rsidP="00627110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  <w:r w:rsidR="006A7AE4" w:rsidRPr="00841E58">
              <w:rPr>
                <w:rFonts w:ascii="Times New Roman" w:hAnsi="Times New Roman"/>
                <w:color w:val="000000"/>
                <w:sz w:val="24"/>
              </w:rPr>
              <w:t>.01.2023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100" w:after="0" w:line="230" w:lineRule="auto"/>
              <w:ind w:left="72"/>
            </w:pP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6A7AE4" w:rsidRPr="00841E58" w:rsidTr="00627110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jc w:val="center"/>
              <w:rPr>
                <w:lang w:val="tt-RU"/>
              </w:rPr>
            </w:pPr>
            <w:r w:rsidRPr="00841E58">
              <w:rPr>
                <w:lang w:val="tt-RU"/>
              </w:rPr>
              <w:t>55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71" w:lineRule="auto"/>
              <w:ind w:right="144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У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меньшительн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ая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степен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ь</w:t>
            </w:r>
            <w:r w:rsidRPr="005B7BB8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5B7BB8">
              <w:rPr>
                <w:rFonts w:ascii="Times New Roman" w:eastAsia="Calibri" w:hAnsi="Times New Roman"/>
                <w:sz w:val="24"/>
                <w:szCs w:val="24"/>
              </w:rPr>
              <w:t>имен</w:t>
            </w:r>
            <w:proofErr w:type="spellEnd"/>
            <w:r w:rsidRPr="005B7BB8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5B7BB8">
              <w:rPr>
                <w:rFonts w:ascii="Times New Roman" w:eastAsia="Calibri" w:hAnsi="Times New Roman"/>
                <w:sz w:val="24"/>
                <w:szCs w:val="24"/>
              </w:rPr>
              <w:t>прилагательных</w:t>
            </w:r>
            <w:proofErr w:type="spellEnd"/>
            <w:r w:rsidRPr="005B7BB8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4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CD269C" w:rsidP="0062711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  <w:r w:rsidR="006A7AE4" w:rsidRPr="00841E58">
              <w:rPr>
                <w:rFonts w:ascii="Times New Roman" w:hAnsi="Times New Roman"/>
                <w:color w:val="000000"/>
                <w:sz w:val="24"/>
              </w:rPr>
              <w:t>.01.2023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6A7AE4" w:rsidRPr="00841E58" w:rsidTr="00627110">
        <w:trPr>
          <w:trHeight w:hRule="exact" w:val="9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jc w:val="center"/>
              <w:rPr>
                <w:lang w:val="tt-RU"/>
              </w:rPr>
            </w:pPr>
            <w:r w:rsidRPr="00841E58">
              <w:rPr>
                <w:lang w:val="tt-RU"/>
              </w:rPr>
              <w:t>56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6A7AE4" w:rsidRDefault="006A7AE4" w:rsidP="00627110">
            <w:pPr>
              <w:adjustRightInd w:val="0"/>
              <w:ind w:left="142" w:right="142"/>
              <w:rPr>
                <w:b/>
                <w:lang w:val="ru-RU"/>
              </w:rPr>
            </w:pPr>
            <w:r w:rsidRPr="00841E58">
              <w:rPr>
                <w:rFonts w:ascii="Times New Roman" w:hAnsi="Times New Roman"/>
                <w:b/>
                <w:lang w:val="tt-RU"/>
              </w:rPr>
              <w:t>Грамматический диктант по теме прилагательного.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4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CD269C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6A7AE4" w:rsidRPr="00841E58">
              <w:rPr>
                <w:rFonts w:ascii="Times New Roman" w:hAnsi="Times New Roman"/>
                <w:color w:val="000000"/>
                <w:sz w:val="24"/>
              </w:rPr>
              <w:t xml:space="preserve">.2023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6A7AE4" w:rsidRPr="00841E58" w:rsidTr="00627110">
        <w:trPr>
          <w:trHeight w:hRule="exact" w:val="1403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jc w:val="center"/>
              <w:rPr>
                <w:lang w:val="tt-RU"/>
              </w:rPr>
            </w:pPr>
            <w:r w:rsidRPr="00841E58">
              <w:rPr>
                <w:lang w:val="tt-RU"/>
              </w:rPr>
              <w:t>57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lang w:val="tt-RU"/>
              </w:rPr>
            </w:pPr>
            <w:r w:rsidRPr="00841E58">
              <w:rPr>
                <w:rFonts w:ascii="Times New Roman" w:hAnsi="Times New Roman"/>
                <w:lang w:val="tt-RU"/>
              </w:rPr>
              <w:t>Работа над ошибками. Повторение пройденного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4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CD269C" w:rsidP="0062711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6A7AE4" w:rsidRPr="00841E58">
              <w:rPr>
                <w:rFonts w:ascii="Times New Roman" w:hAnsi="Times New Roman"/>
                <w:color w:val="000000"/>
                <w:sz w:val="24"/>
              </w:rPr>
              <w:t>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</w:tbl>
    <w:p w:rsidR="006A7AE4" w:rsidRDefault="006A7AE4" w:rsidP="006A7AE4">
      <w:pPr>
        <w:autoSpaceDE w:val="0"/>
        <w:autoSpaceDN w:val="0"/>
        <w:spacing w:after="66" w:line="220" w:lineRule="exact"/>
      </w:pPr>
    </w:p>
    <w:tbl>
      <w:tblPr>
        <w:tblW w:w="10581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05"/>
        <w:gridCol w:w="2975"/>
        <w:gridCol w:w="733"/>
        <w:gridCol w:w="1625"/>
        <w:gridCol w:w="1672"/>
        <w:gridCol w:w="1239"/>
        <w:gridCol w:w="1832"/>
      </w:tblGrid>
      <w:tr w:rsidR="006A7AE4" w:rsidRPr="00A90BF5" w:rsidTr="006A7AE4">
        <w:trPr>
          <w:trHeight w:hRule="exact" w:val="5062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jc w:val="center"/>
              <w:rPr>
                <w:lang w:val="tt-RU"/>
              </w:rPr>
            </w:pPr>
            <w:r w:rsidRPr="00841E58">
              <w:rPr>
                <w:lang w:val="tt-RU"/>
              </w:rPr>
              <w:lastRenderedPageBreak/>
              <w:t>58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6A7AE4" w:rsidRDefault="006A7AE4" w:rsidP="00627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М</w:t>
            </w:r>
            <w:proofErr w:type="spellStart"/>
            <w:r w:rsidRPr="006A7AE4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естоимени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е как часть речи, </w:t>
            </w:r>
            <w:r w:rsidRPr="006A7AE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ее </w:t>
            </w:r>
            <w:proofErr w:type="spellStart"/>
            <w:r w:rsidRPr="006A7AE4">
              <w:rPr>
                <w:rFonts w:ascii="Times New Roman" w:hAnsi="Times New Roman"/>
                <w:sz w:val="24"/>
                <w:szCs w:val="24"/>
                <w:lang w:val="ru-RU"/>
              </w:rPr>
              <w:t>общекатегориальное</w:t>
            </w:r>
            <w:proofErr w:type="spellEnd"/>
            <w:r w:rsidRPr="006A7AE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значение, морфологические свойства, синтаксические функции. </w:t>
            </w:r>
          </w:p>
          <w:p w:rsidR="006A7AE4" w:rsidRPr="006A7AE4" w:rsidRDefault="006A7AE4" w:rsidP="00627110">
            <w:pPr>
              <w:adjustRightInd w:val="0"/>
              <w:ind w:right="142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  <w:p w:rsidR="006A7AE4" w:rsidRPr="006A7AE4" w:rsidRDefault="006A7AE4" w:rsidP="00627110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4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CD269C" w:rsidP="0062711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6A7AE4" w:rsidRPr="00841E58">
              <w:rPr>
                <w:rFonts w:ascii="Times New Roman" w:hAnsi="Times New Roman"/>
                <w:color w:val="000000"/>
                <w:sz w:val="24"/>
              </w:rPr>
              <w:t>.2023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6A7AE4" w:rsidRDefault="006A7AE4" w:rsidP="00627110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6A7A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6A7AE4">
              <w:rPr>
                <w:lang w:val="ru-RU"/>
              </w:rPr>
              <w:br/>
            </w:r>
            <w:proofErr w:type="spellStart"/>
            <w:r w:rsidRPr="006A7AE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использованием</w:t>
            </w:r>
            <w:proofErr w:type="gramStart"/>
            <w:r w:rsidRPr="006A7AE4">
              <w:rPr>
                <w:rFonts w:ascii="Times New Roman" w:hAnsi="Times New Roman"/>
                <w:color w:val="000000"/>
                <w:sz w:val="24"/>
                <w:lang w:val="ru-RU"/>
              </w:rPr>
              <w:t>«О</w:t>
            </w:r>
            <w:proofErr w:type="gramEnd"/>
            <w:r w:rsidRPr="006A7AE4">
              <w:rPr>
                <w:rFonts w:ascii="Times New Roman" w:hAnsi="Times New Roman"/>
                <w:color w:val="000000"/>
                <w:sz w:val="24"/>
                <w:lang w:val="ru-RU"/>
              </w:rPr>
              <w:t>ценочного</w:t>
            </w:r>
            <w:proofErr w:type="spellEnd"/>
            <w:r w:rsidRPr="006A7A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A7AE4">
              <w:rPr>
                <w:lang w:val="ru-RU"/>
              </w:rPr>
              <w:br/>
            </w:r>
            <w:r w:rsidRPr="006A7AE4">
              <w:rPr>
                <w:rFonts w:ascii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6A7AE4" w:rsidRPr="00841E58" w:rsidTr="006A7AE4">
        <w:trPr>
          <w:trHeight w:hRule="exact" w:val="3333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jc w:val="center"/>
              <w:rPr>
                <w:lang w:val="tt-RU"/>
              </w:rPr>
            </w:pPr>
            <w:r w:rsidRPr="00841E58">
              <w:rPr>
                <w:lang w:val="tt-RU"/>
              </w:rPr>
              <w:t>59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/>
              <w:ind w:left="72"/>
              <w:rPr>
                <w:rFonts w:ascii="Times New Roman" w:hAnsi="Times New Roman"/>
                <w:lang w:val="tt-RU"/>
              </w:rPr>
            </w:pPr>
            <w:r w:rsidRPr="00841E58">
              <w:rPr>
                <w:rFonts w:ascii="Times New Roman" w:hAnsi="Times New Roman"/>
                <w:lang w:val="tt-RU"/>
              </w:rPr>
              <w:t>Разряды местоимений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4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CD269C" w:rsidP="0062711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6A7AE4" w:rsidRPr="00841E58">
              <w:rPr>
                <w:rFonts w:ascii="Times New Roman" w:hAnsi="Times New Roman"/>
                <w:color w:val="000000"/>
                <w:sz w:val="24"/>
              </w:rPr>
              <w:t>.02.2023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6A7AE4" w:rsidRPr="00841E58" w:rsidTr="006A7AE4">
        <w:trPr>
          <w:trHeight w:hRule="exact" w:val="3338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jc w:val="center"/>
              <w:rPr>
                <w:lang w:val="tt-RU"/>
              </w:rPr>
            </w:pPr>
            <w:r w:rsidRPr="00841E58">
              <w:rPr>
                <w:lang w:val="tt-RU"/>
              </w:rPr>
              <w:t>60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/>
              <w:ind w:left="72"/>
              <w:rPr>
                <w:rFonts w:ascii="Times New Roman" w:hAnsi="Times New Roman"/>
                <w:lang w:val="tt-RU"/>
              </w:rPr>
            </w:pPr>
            <w:r w:rsidRPr="00841E58">
              <w:rPr>
                <w:rFonts w:ascii="Times New Roman" w:hAnsi="Times New Roman"/>
                <w:lang w:val="tt-RU"/>
              </w:rPr>
              <w:t>Разряды местоимений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4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CD269C" w:rsidP="0062711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6A7AE4" w:rsidRPr="00841E58">
              <w:rPr>
                <w:rFonts w:ascii="Times New Roman" w:hAnsi="Times New Roman"/>
                <w:color w:val="000000"/>
                <w:sz w:val="24"/>
              </w:rPr>
              <w:t>.2023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6A7AE4" w:rsidRPr="00841E58" w:rsidTr="006A7AE4">
        <w:trPr>
          <w:trHeight w:hRule="exact" w:val="4338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jc w:val="center"/>
              <w:rPr>
                <w:lang w:val="tt-RU"/>
              </w:rPr>
            </w:pPr>
            <w:r w:rsidRPr="00841E58">
              <w:rPr>
                <w:lang w:val="tt-RU"/>
              </w:rPr>
              <w:t>61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6A7AE4" w:rsidRDefault="006A7AE4" w:rsidP="00627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7A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Имя числительное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 как части речи,</w:t>
            </w:r>
            <w:r w:rsidRPr="006A7AE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ее </w:t>
            </w:r>
            <w:proofErr w:type="spellStart"/>
            <w:r w:rsidRPr="006A7AE4">
              <w:rPr>
                <w:rFonts w:ascii="Times New Roman" w:hAnsi="Times New Roman"/>
                <w:sz w:val="24"/>
                <w:szCs w:val="24"/>
                <w:lang w:val="ru-RU"/>
              </w:rPr>
              <w:t>общекатегориальное</w:t>
            </w:r>
            <w:proofErr w:type="spellEnd"/>
            <w:r w:rsidRPr="006A7AE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значение, морфологические свойства, синтаксические функции. </w:t>
            </w:r>
          </w:p>
          <w:p w:rsidR="006A7AE4" w:rsidRPr="00DD736E" w:rsidRDefault="006A7AE4" w:rsidP="00627110">
            <w:pPr>
              <w:pStyle w:val="TableParagraph"/>
              <w:ind w:left="142" w:righ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4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CD269C" w:rsidP="0062711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6A7AE4" w:rsidRPr="00841E58">
              <w:rPr>
                <w:rFonts w:ascii="Times New Roman" w:hAnsi="Times New Roman"/>
                <w:color w:val="000000"/>
                <w:sz w:val="24"/>
              </w:rPr>
              <w:t>.2023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6A7AE4" w:rsidRPr="00841E58" w:rsidTr="006A7AE4">
        <w:trPr>
          <w:trHeight w:hRule="exact" w:val="4080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jc w:val="center"/>
              <w:rPr>
                <w:lang w:val="tt-RU"/>
              </w:rPr>
            </w:pPr>
            <w:r w:rsidRPr="00841E58">
              <w:rPr>
                <w:lang w:val="tt-RU"/>
              </w:rPr>
              <w:lastRenderedPageBreak/>
              <w:t>62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81" w:lineRule="auto"/>
              <w:ind w:right="432"/>
              <w:rPr>
                <w:rFonts w:ascii="Times New Roman" w:hAnsi="Times New Roman"/>
                <w:lang w:val="tt-RU"/>
              </w:rPr>
            </w:pPr>
            <w:r w:rsidRPr="006A7AE4">
              <w:rPr>
                <w:rFonts w:ascii="Times New Roman" w:hAnsi="Times New Roman"/>
                <w:sz w:val="24"/>
                <w:szCs w:val="24"/>
                <w:lang w:val="ru-RU"/>
              </w:rPr>
              <w:t>Разряды числительных по значению и строению.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4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CD269C" w:rsidP="0062711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6A7AE4" w:rsidRPr="00841E58">
              <w:rPr>
                <w:rFonts w:ascii="Times New Roman" w:hAnsi="Times New Roman"/>
                <w:color w:val="000000"/>
                <w:sz w:val="24"/>
              </w:rPr>
              <w:t>.2023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6A7AE4" w:rsidRPr="00841E58" w:rsidTr="006A7AE4">
        <w:trPr>
          <w:trHeight w:hRule="exact" w:val="2586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jc w:val="center"/>
              <w:rPr>
                <w:lang w:val="tt-RU"/>
              </w:rPr>
            </w:pPr>
            <w:r w:rsidRPr="00841E58">
              <w:rPr>
                <w:lang w:val="tt-RU"/>
              </w:rPr>
              <w:t>63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6A7AE4" w:rsidRDefault="006A7AE4" w:rsidP="00627110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6A7AE4">
              <w:rPr>
                <w:rFonts w:ascii="Times New Roman" w:hAnsi="Times New Roman"/>
                <w:sz w:val="24"/>
                <w:szCs w:val="24"/>
                <w:lang w:val="ru-RU"/>
              </w:rPr>
              <w:t>Разряды числительных по значению и строению.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4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CD269C" w:rsidP="0062711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6A7AE4" w:rsidRPr="00841E58">
              <w:rPr>
                <w:rFonts w:ascii="Times New Roman" w:hAnsi="Times New Roman"/>
                <w:color w:val="000000"/>
                <w:sz w:val="24"/>
              </w:rPr>
              <w:t>.2023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6A7AE4" w:rsidRPr="00841E58" w:rsidTr="006A7AE4">
        <w:trPr>
          <w:trHeight w:hRule="exact" w:val="4338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jc w:val="center"/>
            </w:pPr>
            <w:r w:rsidRPr="00841E58">
              <w:t>64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6A7AE4" w:rsidRDefault="006A7AE4" w:rsidP="00627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7AE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Глагол как часть речи, его </w:t>
            </w:r>
            <w:proofErr w:type="spellStart"/>
            <w:r w:rsidRPr="006A7AE4">
              <w:rPr>
                <w:rFonts w:ascii="Times New Roman" w:hAnsi="Times New Roman"/>
                <w:sz w:val="24"/>
                <w:szCs w:val="24"/>
                <w:lang w:val="ru-RU"/>
              </w:rPr>
              <w:t>общекатегориальное</w:t>
            </w:r>
            <w:proofErr w:type="spellEnd"/>
            <w:r w:rsidRPr="006A7AE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значение, морфологические свойства, синтаксические функции. </w:t>
            </w:r>
          </w:p>
          <w:p w:rsidR="006A7AE4" w:rsidRPr="00C8111A" w:rsidRDefault="006A7AE4" w:rsidP="00627110">
            <w:pPr>
              <w:pStyle w:val="TableParagraph"/>
              <w:ind w:left="142" w:right="142"/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4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CD269C" w:rsidP="0062711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6A7AE4" w:rsidRPr="00841E58">
              <w:rPr>
                <w:rFonts w:ascii="Times New Roman" w:hAnsi="Times New Roman"/>
                <w:color w:val="000000"/>
                <w:sz w:val="24"/>
              </w:rPr>
              <w:t>.2023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6A7AE4" w:rsidRPr="00841E58" w:rsidTr="006A7AE4">
        <w:trPr>
          <w:trHeight w:hRule="exact" w:val="2217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jc w:val="center"/>
            </w:pPr>
            <w:r w:rsidRPr="00841E58">
              <w:t>65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5B7BB8" w:rsidRDefault="006A7AE4" w:rsidP="00627110">
            <w:pPr>
              <w:pStyle w:val="TableParagraph"/>
              <w:ind w:left="142" w:righ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Глагол. Категория времени.</w:t>
            </w:r>
          </w:p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4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CD269C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6A7AE4" w:rsidRPr="00841E58">
              <w:rPr>
                <w:rFonts w:ascii="Times New Roman" w:hAnsi="Times New Roman"/>
                <w:color w:val="000000"/>
                <w:sz w:val="24"/>
              </w:rPr>
              <w:t xml:space="preserve">.2023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6A7AE4" w:rsidRPr="00841E58" w:rsidTr="006A7AE4">
        <w:trPr>
          <w:trHeight w:hRule="exact" w:val="4825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jc w:val="center"/>
            </w:pPr>
            <w:r w:rsidRPr="00841E58">
              <w:lastRenderedPageBreak/>
              <w:t>66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5B7BB8" w:rsidRDefault="006A7AE4" w:rsidP="00627110">
            <w:pPr>
              <w:pStyle w:val="TableParagraph"/>
              <w:ind w:left="0"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7BB8"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Глаголы настоящего времени.</w:t>
            </w:r>
          </w:p>
          <w:p w:rsidR="006A7AE4" w:rsidRPr="005B7BB8" w:rsidRDefault="006A7AE4" w:rsidP="00627110">
            <w:pPr>
              <w:pStyle w:val="TableParagraph"/>
              <w:ind w:left="142" w:righ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A7AE4" w:rsidRPr="00841E58" w:rsidRDefault="006A7AE4" w:rsidP="00627110">
            <w:pPr>
              <w:autoSpaceDE w:val="0"/>
              <w:autoSpaceDN w:val="0"/>
              <w:spacing w:before="98" w:after="0" w:line="281" w:lineRule="auto"/>
              <w:ind w:left="72"/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4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CD269C" w:rsidP="0062711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6A7AE4" w:rsidRPr="00841E58">
              <w:rPr>
                <w:rFonts w:ascii="Times New Roman" w:hAnsi="Times New Roman"/>
                <w:color w:val="000000"/>
                <w:sz w:val="24"/>
              </w:rPr>
              <w:t>.2023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6A7AE4" w:rsidRPr="00841E58" w:rsidTr="006A7AE4">
        <w:trPr>
          <w:trHeight w:hRule="exact" w:val="2066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jc w:val="center"/>
            </w:pPr>
            <w:r w:rsidRPr="00841E58">
              <w:t>67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5B7BB8" w:rsidRDefault="006A7AE4" w:rsidP="00627110">
            <w:pPr>
              <w:pStyle w:val="TableParagraph"/>
              <w:ind w:left="142"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7BB8"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Глаголы прошедшего времени.</w:t>
            </w:r>
          </w:p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4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CD269C" w:rsidP="0062711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6A7AE4" w:rsidRPr="00841E58">
              <w:rPr>
                <w:rFonts w:ascii="Times New Roman" w:hAnsi="Times New Roman"/>
                <w:color w:val="000000"/>
                <w:sz w:val="24"/>
              </w:rPr>
              <w:t>.2023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Тестирование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6A7AE4" w:rsidRPr="00841E58" w:rsidTr="006A7AE4">
        <w:trPr>
          <w:trHeight w:hRule="exact" w:val="2373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jc w:val="center"/>
            </w:pPr>
            <w:r w:rsidRPr="00841E58">
              <w:t>68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5B7BB8" w:rsidRDefault="006A7AE4" w:rsidP="00627110">
            <w:pPr>
              <w:pStyle w:val="TableParagraph"/>
              <w:ind w:left="0"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7BB8"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Глаголы будущего времени.</w:t>
            </w:r>
          </w:p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4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CD269C">
            <w:pPr>
              <w:autoSpaceDE w:val="0"/>
              <w:autoSpaceDN w:val="0"/>
              <w:spacing w:before="98" w:after="0" w:line="230" w:lineRule="auto"/>
              <w:jc w:val="center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2</w:t>
            </w:r>
            <w:r w:rsidR="00CD269C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CD269C">
              <w:rPr>
                <w:rFonts w:ascii="Times New Roman" w:hAnsi="Times New Roman"/>
                <w:color w:val="000000"/>
                <w:sz w:val="24"/>
              </w:rPr>
              <w:t>.0</w:t>
            </w:r>
            <w:r w:rsidR="00CD269C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Pr="00841E58">
              <w:rPr>
                <w:rFonts w:ascii="Times New Roman" w:hAnsi="Times New Roman"/>
                <w:color w:val="000000"/>
                <w:sz w:val="24"/>
              </w:rPr>
              <w:t>.2023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</w:tbl>
    <w:p w:rsidR="006A7AE4" w:rsidRPr="00D651F7" w:rsidRDefault="006A7AE4" w:rsidP="006A7AE4">
      <w:pPr>
        <w:rPr>
          <w:lang w:val="tt-RU"/>
        </w:rPr>
        <w:sectPr w:rsidR="006A7AE4" w:rsidRPr="00D651F7">
          <w:pgSz w:w="11900" w:h="16840"/>
          <w:pgMar w:top="284" w:right="650" w:bottom="380" w:left="666" w:header="720" w:footer="720" w:gutter="0"/>
          <w:cols w:space="720" w:equalWidth="0">
            <w:col w:w="10584" w:space="0"/>
          </w:cols>
          <w:docGrid w:linePitch="360"/>
        </w:sect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3"/>
        <w:gridCol w:w="2962"/>
        <w:gridCol w:w="731"/>
        <w:gridCol w:w="1618"/>
        <w:gridCol w:w="1666"/>
        <w:gridCol w:w="1234"/>
        <w:gridCol w:w="1823"/>
      </w:tblGrid>
      <w:tr w:rsidR="006A7AE4" w:rsidRPr="00841E58" w:rsidTr="006A7AE4">
        <w:trPr>
          <w:trHeight w:hRule="exact" w:val="775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6A7AE4" w:rsidRDefault="006A7AE4" w:rsidP="00627110">
            <w:pPr>
              <w:autoSpaceDE w:val="0"/>
              <w:autoSpaceDN w:val="0"/>
              <w:spacing w:before="98" w:after="0" w:line="262" w:lineRule="auto"/>
              <w:ind w:left="72" w:right="432"/>
              <w:rPr>
                <w:b/>
                <w:lang w:val="ru-RU"/>
              </w:rPr>
            </w:pPr>
            <w:r w:rsidRPr="006A7AE4">
              <w:rPr>
                <w:b/>
                <w:lang w:val="ru-RU"/>
              </w:rPr>
              <w:t>Словарный диктант по теме глагола №3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4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CD269C" w:rsidRDefault="00CD269C" w:rsidP="00627110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6A7AE4" w:rsidRPr="00841E58" w:rsidTr="006A7AE4">
        <w:trPr>
          <w:trHeight w:hRule="exact" w:val="775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6A7AE4" w:rsidRDefault="006A7AE4" w:rsidP="00627110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6A7AE4">
              <w:rPr>
                <w:lang w:val="ru-RU"/>
              </w:rPr>
              <w:t xml:space="preserve">Работа над ошибками. Повторение </w:t>
            </w:r>
            <w:proofErr w:type="gramStart"/>
            <w:r w:rsidRPr="006A7AE4">
              <w:rPr>
                <w:lang w:val="ru-RU"/>
              </w:rPr>
              <w:t>пройденного</w:t>
            </w:r>
            <w:proofErr w:type="gramEnd"/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4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CD269C" w:rsidP="0062711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  <w:r w:rsidRPr="00841E58">
              <w:rPr>
                <w:rFonts w:ascii="Times New Roman" w:hAnsi="Times New Roman"/>
                <w:color w:val="000000"/>
                <w:sz w:val="24"/>
              </w:rPr>
              <w:t>.02.2023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CD269C" w:rsidRPr="00841E58" w:rsidTr="006A7AE4">
        <w:trPr>
          <w:trHeight w:hRule="exact" w:val="1092"/>
        </w:trPr>
        <w:tc>
          <w:tcPr>
            <w:tcW w:w="503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269C" w:rsidRPr="00841E58" w:rsidRDefault="00CD269C" w:rsidP="00627110">
            <w:pPr>
              <w:autoSpaceDE w:val="0"/>
              <w:autoSpaceDN w:val="0"/>
              <w:spacing w:before="100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6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269C" w:rsidRPr="00841E58" w:rsidRDefault="00CD269C" w:rsidP="00627110">
            <w:pPr>
              <w:autoSpaceDE w:val="0"/>
              <w:autoSpaceDN w:val="0"/>
              <w:spacing w:before="100" w:after="0" w:line="271" w:lineRule="auto"/>
              <w:ind w:left="72"/>
            </w:pPr>
            <w:proofErr w:type="spellStart"/>
            <w:r w:rsidRPr="00841E58">
              <w:rPr>
                <w:rFonts w:ascii="Times New Roman" w:hAnsi="Times New Roman"/>
                <w:sz w:val="24"/>
                <w:szCs w:val="24"/>
              </w:rPr>
              <w:t>Спряжение</w:t>
            </w:r>
            <w:proofErr w:type="spellEnd"/>
            <w:r w:rsidRPr="00841E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41E58">
              <w:rPr>
                <w:rFonts w:ascii="Times New Roman" w:hAnsi="Times New Roman"/>
                <w:sz w:val="24"/>
                <w:szCs w:val="24"/>
              </w:rPr>
              <w:t>глаголов</w:t>
            </w:r>
            <w:proofErr w:type="spellEnd"/>
            <w:r w:rsidRPr="00841E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3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269C" w:rsidRPr="00841E58" w:rsidRDefault="00CD269C" w:rsidP="00627110">
            <w:pPr>
              <w:autoSpaceDE w:val="0"/>
              <w:autoSpaceDN w:val="0"/>
              <w:spacing w:before="100" w:after="0" w:line="230" w:lineRule="auto"/>
              <w:ind w:left="74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1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269C" w:rsidRPr="00841E58" w:rsidRDefault="00CD269C" w:rsidP="00627110">
            <w:pPr>
              <w:autoSpaceDE w:val="0"/>
              <w:autoSpaceDN w:val="0"/>
              <w:spacing w:before="100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269C" w:rsidRPr="00841E58" w:rsidRDefault="00CD269C" w:rsidP="00627110">
            <w:pPr>
              <w:autoSpaceDE w:val="0"/>
              <w:autoSpaceDN w:val="0"/>
              <w:spacing w:before="100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269C" w:rsidRDefault="00CD269C"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02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Pr="004C76B5">
              <w:rPr>
                <w:rFonts w:ascii="Times New Roman" w:hAnsi="Times New Roman"/>
                <w:color w:val="000000"/>
                <w:sz w:val="24"/>
              </w:rPr>
              <w:t>.2023</w:t>
            </w:r>
          </w:p>
        </w:tc>
        <w:tc>
          <w:tcPr>
            <w:tcW w:w="1823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269C" w:rsidRPr="00841E58" w:rsidRDefault="00CD269C" w:rsidP="00627110">
            <w:pPr>
              <w:autoSpaceDE w:val="0"/>
              <w:autoSpaceDN w:val="0"/>
              <w:spacing w:before="100" w:after="0" w:line="230" w:lineRule="auto"/>
              <w:ind w:left="72"/>
            </w:pP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3A0861" w:rsidRPr="00841E58" w:rsidTr="006A7AE4">
        <w:trPr>
          <w:trHeight w:hRule="exact" w:val="461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841E58" w:rsidRDefault="003A0861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841E58" w:rsidRDefault="003A0861" w:rsidP="00627110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 w:rsidRPr="00841E58">
              <w:t>Повторение</w:t>
            </w:r>
            <w:proofErr w:type="spellEnd"/>
            <w:r w:rsidRPr="00841E58">
              <w:t>.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841E58" w:rsidRDefault="003A0861" w:rsidP="00627110">
            <w:pPr>
              <w:autoSpaceDE w:val="0"/>
              <w:autoSpaceDN w:val="0"/>
              <w:spacing w:before="98" w:after="0" w:line="230" w:lineRule="auto"/>
              <w:ind w:left="74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841E58" w:rsidRDefault="003A0861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841E58" w:rsidRDefault="003A0861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Default="003A0861"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04.</w:t>
            </w:r>
            <w:r w:rsidRPr="0081460A">
              <w:rPr>
                <w:rFonts w:ascii="Times New Roman" w:hAnsi="Times New Roman"/>
                <w:color w:val="000000"/>
                <w:sz w:val="24"/>
              </w:rPr>
              <w:t>0</w:t>
            </w:r>
            <w:r w:rsidRPr="0081460A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Pr="0081460A">
              <w:rPr>
                <w:rFonts w:ascii="Times New Roman" w:hAnsi="Times New Roman"/>
                <w:color w:val="000000"/>
                <w:sz w:val="24"/>
              </w:rPr>
              <w:t>.2023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841E58" w:rsidRDefault="003A0861" w:rsidP="00627110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3A0861" w:rsidRPr="00841E58" w:rsidTr="006A7AE4">
        <w:trPr>
          <w:trHeight w:hRule="exact" w:val="1090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841E58" w:rsidRDefault="003A0861" w:rsidP="00627110">
            <w:pPr>
              <w:autoSpaceDE w:val="0"/>
              <w:autoSpaceDN w:val="0"/>
              <w:spacing w:before="98" w:after="0" w:line="230" w:lineRule="auto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5B7BB8" w:rsidRDefault="003A0861" w:rsidP="00627110">
            <w:pPr>
              <w:pStyle w:val="TableParagraph"/>
              <w:ind w:left="142"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7BB8">
              <w:rPr>
                <w:rFonts w:ascii="Times New Roman" w:eastAsia="Times New Roman" w:hAnsi="Times New Roman" w:cs="Times New Roman"/>
                <w:sz w:val="24"/>
                <w:szCs w:val="24"/>
              </w:rPr>
              <w:t>Вспомогательные глаголы.</w:t>
            </w:r>
          </w:p>
          <w:p w:rsidR="003A0861" w:rsidRPr="00841E58" w:rsidRDefault="003A0861" w:rsidP="00627110">
            <w:pPr>
              <w:autoSpaceDE w:val="0"/>
              <w:autoSpaceDN w:val="0"/>
              <w:spacing w:before="98" w:after="0" w:line="271" w:lineRule="auto"/>
              <w:ind w:left="72" w:right="144"/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841E58" w:rsidRDefault="003A0861" w:rsidP="00627110">
            <w:pPr>
              <w:autoSpaceDE w:val="0"/>
              <w:autoSpaceDN w:val="0"/>
              <w:spacing w:before="98" w:after="0" w:line="230" w:lineRule="auto"/>
              <w:ind w:left="74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841E58" w:rsidRDefault="003A0861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841E58" w:rsidRDefault="003A0861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Default="003A0861"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06.</w:t>
            </w:r>
            <w:r w:rsidRPr="0081460A">
              <w:rPr>
                <w:rFonts w:ascii="Times New Roman" w:hAnsi="Times New Roman"/>
                <w:color w:val="000000"/>
                <w:sz w:val="24"/>
              </w:rPr>
              <w:t>0</w:t>
            </w:r>
            <w:r w:rsidRPr="0081460A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Pr="0081460A">
              <w:rPr>
                <w:rFonts w:ascii="Times New Roman" w:hAnsi="Times New Roman"/>
                <w:color w:val="000000"/>
                <w:sz w:val="24"/>
              </w:rPr>
              <w:t>.2023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841E58" w:rsidRDefault="003A0861" w:rsidP="00627110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3A0861" w:rsidRPr="00841E58" w:rsidTr="006A7AE4">
        <w:trPr>
          <w:trHeight w:hRule="exact" w:val="1512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841E58" w:rsidRDefault="003A0861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74.</w:t>
            </w: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6A7AE4" w:rsidRDefault="003A0861" w:rsidP="00627110">
            <w:pPr>
              <w:adjustRightInd w:val="0"/>
              <w:ind w:left="142" w:right="142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6A7AE4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Творческий </w:t>
            </w:r>
            <w:proofErr w:type="spellStart"/>
            <w:r w:rsidRPr="006A7AE4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урок</w:t>
            </w:r>
            <w:proofErr w:type="gramStart"/>
            <w:r w:rsidRPr="006A7AE4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.С</w:t>
            </w:r>
            <w:proofErr w:type="gramEnd"/>
            <w:r w:rsidRPr="006A7AE4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оставление</w:t>
            </w:r>
            <w:proofErr w:type="spellEnd"/>
            <w:r w:rsidRPr="006A7AE4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небольшого текста со вспомогательными глаголами.</w:t>
            </w:r>
          </w:p>
          <w:p w:rsidR="003A0861" w:rsidRPr="006A7AE4" w:rsidRDefault="003A0861" w:rsidP="00627110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841E58" w:rsidRDefault="003A0861" w:rsidP="00627110">
            <w:pPr>
              <w:autoSpaceDE w:val="0"/>
              <w:autoSpaceDN w:val="0"/>
              <w:spacing w:before="98" w:after="0" w:line="230" w:lineRule="auto"/>
              <w:ind w:left="74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841E58" w:rsidRDefault="003A0861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841E58" w:rsidRDefault="003A0861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Default="003A0861"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09.</w:t>
            </w:r>
            <w:r w:rsidRPr="0081460A">
              <w:rPr>
                <w:rFonts w:ascii="Times New Roman" w:hAnsi="Times New Roman"/>
                <w:color w:val="000000"/>
                <w:sz w:val="24"/>
              </w:rPr>
              <w:t>0</w:t>
            </w:r>
            <w:r w:rsidRPr="0081460A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Pr="0081460A">
              <w:rPr>
                <w:rFonts w:ascii="Times New Roman" w:hAnsi="Times New Roman"/>
                <w:color w:val="000000"/>
                <w:sz w:val="24"/>
              </w:rPr>
              <w:t>.2023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841E58" w:rsidRDefault="003A0861" w:rsidP="00627110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Письменная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3A0861" w:rsidRPr="00841E58" w:rsidTr="006A7AE4">
        <w:trPr>
          <w:trHeight w:hRule="exact" w:val="2118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841E58" w:rsidRDefault="003A0861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75.</w:t>
            </w: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6A7AE4" w:rsidRDefault="003A0861" w:rsidP="00627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7AE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Наречие как части речи, ее </w:t>
            </w:r>
            <w:proofErr w:type="spellStart"/>
            <w:r w:rsidRPr="006A7AE4">
              <w:rPr>
                <w:rFonts w:ascii="Times New Roman" w:hAnsi="Times New Roman"/>
                <w:sz w:val="24"/>
                <w:szCs w:val="24"/>
                <w:lang w:val="ru-RU"/>
              </w:rPr>
              <w:t>общекатегориальное</w:t>
            </w:r>
            <w:proofErr w:type="spellEnd"/>
            <w:r w:rsidRPr="006A7AE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значение, морфологические свойства, синтаксические функции. </w:t>
            </w:r>
          </w:p>
          <w:p w:rsidR="003A0861" w:rsidRPr="006A7AE4" w:rsidRDefault="003A0861" w:rsidP="00627110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841E58" w:rsidRDefault="003A0861" w:rsidP="00627110">
            <w:pPr>
              <w:autoSpaceDE w:val="0"/>
              <w:autoSpaceDN w:val="0"/>
              <w:spacing w:before="98" w:after="0" w:line="230" w:lineRule="auto"/>
              <w:ind w:left="74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841E58" w:rsidRDefault="003A0861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841E58" w:rsidRDefault="003A0861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Default="003A0861"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11.</w:t>
            </w:r>
            <w:r w:rsidRPr="0081460A">
              <w:rPr>
                <w:rFonts w:ascii="Times New Roman" w:hAnsi="Times New Roman"/>
                <w:color w:val="000000"/>
                <w:sz w:val="24"/>
              </w:rPr>
              <w:t>0</w:t>
            </w:r>
            <w:r w:rsidRPr="0081460A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Pr="0081460A">
              <w:rPr>
                <w:rFonts w:ascii="Times New Roman" w:hAnsi="Times New Roman"/>
                <w:color w:val="000000"/>
                <w:sz w:val="24"/>
              </w:rPr>
              <w:t>.2023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841E58" w:rsidRDefault="003A0861" w:rsidP="00627110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3A0861" w:rsidRPr="00841E58" w:rsidTr="006A7AE4">
        <w:trPr>
          <w:trHeight w:hRule="exact" w:val="775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841E58" w:rsidRDefault="003A0861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841E58" w:rsidRDefault="003A0861" w:rsidP="00627110">
            <w:pPr>
              <w:autoSpaceDE w:val="0"/>
              <w:autoSpaceDN w:val="0"/>
              <w:spacing w:before="98" w:after="0" w:line="262" w:lineRule="auto"/>
              <w:ind w:right="576"/>
            </w:pPr>
            <w:proofErr w:type="spellStart"/>
            <w:r w:rsidRPr="00841E58">
              <w:t>Разряды</w:t>
            </w:r>
            <w:proofErr w:type="spellEnd"/>
            <w:r w:rsidRPr="00841E58">
              <w:t xml:space="preserve"> </w:t>
            </w:r>
            <w:proofErr w:type="spellStart"/>
            <w:r w:rsidRPr="00841E58">
              <w:t>наречий</w:t>
            </w:r>
            <w:proofErr w:type="spellEnd"/>
            <w:r w:rsidRPr="00841E58">
              <w:t>.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841E58" w:rsidRDefault="003A0861" w:rsidP="00627110">
            <w:pPr>
              <w:autoSpaceDE w:val="0"/>
              <w:autoSpaceDN w:val="0"/>
              <w:spacing w:before="98" w:after="0" w:line="230" w:lineRule="auto"/>
              <w:ind w:left="74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841E58" w:rsidRDefault="003A0861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841E58" w:rsidRDefault="003A0861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Default="003A0861"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13.</w:t>
            </w:r>
            <w:r w:rsidRPr="0081460A">
              <w:rPr>
                <w:rFonts w:ascii="Times New Roman" w:hAnsi="Times New Roman"/>
                <w:color w:val="000000"/>
                <w:sz w:val="24"/>
              </w:rPr>
              <w:t>0</w:t>
            </w:r>
            <w:r w:rsidRPr="0081460A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Pr="0081460A">
              <w:rPr>
                <w:rFonts w:ascii="Times New Roman" w:hAnsi="Times New Roman"/>
                <w:color w:val="000000"/>
                <w:sz w:val="24"/>
              </w:rPr>
              <w:t>.2023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841E58" w:rsidRDefault="003A0861" w:rsidP="00627110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3A0861" w:rsidRPr="00841E58" w:rsidTr="006A7AE4">
        <w:trPr>
          <w:trHeight w:hRule="exact" w:val="3294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841E58" w:rsidRDefault="003A0861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6A7AE4" w:rsidRDefault="003A0861" w:rsidP="00627110">
            <w:pPr>
              <w:autoSpaceDE w:val="0"/>
              <w:autoSpaceDN w:val="0"/>
              <w:spacing w:before="70" w:after="0" w:line="230" w:lineRule="auto"/>
              <w:rPr>
                <w:lang w:val="ru-RU"/>
              </w:rPr>
            </w:pPr>
            <w:r w:rsidRPr="006A7AE4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Морфологический разбор самостоятельных частей речи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841E58" w:rsidRDefault="003A0861" w:rsidP="00627110">
            <w:pPr>
              <w:autoSpaceDE w:val="0"/>
              <w:autoSpaceDN w:val="0"/>
              <w:spacing w:before="98" w:after="0" w:line="230" w:lineRule="auto"/>
              <w:ind w:left="74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841E58" w:rsidRDefault="003A0861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841E58" w:rsidRDefault="003A0861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Default="003A0861"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16.</w:t>
            </w:r>
            <w:r w:rsidRPr="0081460A">
              <w:rPr>
                <w:rFonts w:ascii="Times New Roman" w:hAnsi="Times New Roman"/>
                <w:color w:val="000000"/>
                <w:sz w:val="24"/>
              </w:rPr>
              <w:t>0</w:t>
            </w:r>
            <w:r w:rsidRPr="0081460A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Pr="0081460A">
              <w:rPr>
                <w:rFonts w:ascii="Times New Roman" w:hAnsi="Times New Roman"/>
                <w:color w:val="000000"/>
                <w:sz w:val="24"/>
              </w:rPr>
              <w:t>.2023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841E58" w:rsidRDefault="003A0861" w:rsidP="00627110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3A0861" w:rsidRPr="00841E58" w:rsidTr="006A7AE4">
        <w:trPr>
          <w:trHeight w:hRule="exact" w:val="775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841E58" w:rsidRDefault="003A0861" w:rsidP="00627110">
            <w:pPr>
              <w:autoSpaceDE w:val="0"/>
              <w:autoSpaceDN w:val="0"/>
              <w:spacing w:before="98" w:after="0" w:line="230" w:lineRule="auto"/>
              <w:jc w:val="center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78.</w:t>
            </w: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6A7AE4" w:rsidRDefault="003A0861" w:rsidP="00627110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6A7AE4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Морфологический разбор самостоятельных частей речи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841E58" w:rsidRDefault="003A0861" w:rsidP="00627110">
            <w:pPr>
              <w:autoSpaceDE w:val="0"/>
              <w:autoSpaceDN w:val="0"/>
              <w:spacing w:before="98" w:after="0" w:line="230" w:lineRule="auto"/>
              <w:ind w:left="74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841E58" w:rsidRDefault="003A0861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841E58" w:rsidRDefault="003A0861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Default="003A0861"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18.</w:t>
            </w:r>
            <w:r w:rsidRPr="0081460A">
              <w:rPr>
                <w:rFonts w:ascii="Times New Roman" w:hAnsi="Times New Roman"/>
                <w:color w:val="000000"/>
                <w:sz w:val="24"/>
              </w:rPr>
              <w:t>0</w:t>
            </w:r>
            <w:r w:rsidRPr="0081460A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Pr="0081460A">
              <w:rPr>
                <w:rFonts w:ascii="Times New Roman" w:hAnsi="Times New Roman"/>
                <w:color w:val="000000"/>
                <w:sz w:val="24"/>
              </w:rPr>
              <w:t>.2023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841E58" w:rsidRDefault="003A0861" w:rsidP="00627110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3A0861" w:rsidRPr="00841E58" w:rsidTr="006A7AE4">
        <w:trPr>
          <w:trHeight w:hRule="exact" w:val="775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841E58" w:rsidRDefault="003A0861" w:rsidP="00627110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EF5157" w:rsidRDefault="003A0861" w:rsidP="00627110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proofErr w:type="spellStart"/>
            <w:r w:rsidRPr="00EF5157">
              <w:rPr>
                <w:rFonts w:ascii="Times New Roman" w:eastAsia="Calibri" w:hAnsi="Times New Roman"/>
                <w:b/>
                <w:sz w:val="24"/>
                <w:szCs w:val="24"/>
              </w:rPr>
              <w:t>Тестирование</w:t>
            </w:r>
            <w:proofErr w:type="spellEnd"/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841E58" w:rsidRDefault="003A0861" w:rsidP="00627110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/>
                <w:color w:val="000000"/>
                <w:sz w:val="24"/>
              </w:rPr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841E58" w:rsidRDefault="003A0861" w:rsidP="0062711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841E58" w:rsidRDefault="003A0861" w:rsidP="0062711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Default="003A0861"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20.</w:t>
            </w:r>
            <w:r w:rsidRPr="0081460A">
              <w:rPr>
                <w:rFonts w:ascii="Times New Roman" w:hAnsi="Times New Roman"/>
                <w:color w:val="000000"/>
                <w:sz w:val="24"/>
              </w:rPr>
              <w:t>0</w:t>
            </w:r>
            <w:r w:rsidRPr="0081460A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Pr="0081460A">
              <w:rPr>
                <w:rFonts w:ascii="Times New Roman" w:hAnsi="Times New Roman"/>
                <w:color w:val="000000"/>
                <w:sz w:val="24"/>
              </w:rPr>
              <w:t>.2023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841E58" w:rsidRDefault="003A0861" w:rsidP="0062711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6A7AE4" w:rsidRPr="00A90BF5" w:rsidTr="006A7AE4">
        <w:trPr>
          <w:trHeight w:hRule="exact" w:val="775"/>
        </w:trPr>
        <w:tc>
          <w:tcPr>
            <w:tcW w:w="1053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6A7AE4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A7AE4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«Татар </w:t>
            </w:r>
            <w:proofErr w:type="spellStart"/>
            <w:r w:rsidRPr="006A7AE4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дөньясы</w:t>
            </w:r>
            <w:proofErr w:type="spellEnd"/>
            <w:r w:rsidRPr="006A7AE4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» </w:t>
            </w:r>
            <w:proofErr w:type="gramStart"/>
            <w:r w:rsidRPr="006A7AE4">
              <w:rPr>
                <w:rFonts w:ascii="Times New Roman" w:hAnsi="Times New Roman"/>
                <w:sz w:val="24"/>
                <w:szCs w:val="24"/>
                <w:lang w:val="ru-RU"/>
              </w:rPr>
              <w:t>–</w:t>
            </w:r>
            <w:r w:rsidRPr="006A7AE4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«</w:t>
            </w:r>
            <w:proofErr w:type="gramEnd"/>
            <w:r w:rsidRPr="006A7AE4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Мир татарского народа»</w:t>
            </w:r>
            <w:r w:rsidRPr="006A7AE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(1 ч.)</w:t>
            </w:r>
          </w:p>
        </w:tc>
      </w:tr>
      <w:tr w:rsidR="006A7AE4" w:rsidRPr="00841E58" w:rsidTr="006A7AE4">
        <w:trPr>
          <w:trHeight w:hRule="exact" w:val="802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jc w:val="center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80.</w:t>
            </w: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ind w:left="142" w:right="14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B7BB8">
              <w:rPr>
                <w:rFonts w:ascii="Times New Roman" w:hAnsi="Times New Roman"/>
                <w:color w:val="000000"/>
                <w:sz w:val="24"/>
                <w:szCs w:val="24"/>
              </w:rPr>
              <w:t>Послелоги</w:t>
            </w:r>
            <w:proofErr w:type="spellEnd"/>
            <w:r w:rsidRPr="005B7B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B7BB8">
              <w:rPr>
                <w:rFonts w:ascii="Times New Roman" w:hAnsi="Times New Roman"/>
                <w:color w:val="000000"/>
                <w:sz w:val="24"/>
                <w:szCs w:val="24"/>
              </w:rPr>
              <w:t>послеложные</w:t>
            </w:r>
            <w:proofErr w:type="spellEnd"/>
            <w:r w:rsidRPr="005B7B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B7BB8">
              <w:rPr>
                <w:rFonts w:ascii="Times New Roman" w:hAnsi="Times New Roman"/>
                <w:color w:val="000000"/>
                <w:sz w:val="24"/>
                <w:szCs w:val="24"/>
              </w:rPr>
              <w:t>слова</w:t>
            </w:r>
            <w:proofErr w:type="spellEnd"/>
            <w:r w:rsidRPr="005B7BB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6A7AE4" w:rsidRPr="00841E58" w:rsidRDefault="006A7AE4" w:rsidP="00627110">
            <w:pPr>
              <w:autoSpaceDE w:val="0"/>
              <w:autoSpaceDN w:val="0"/>
              <w:spacing w:before="98" w:after="0" w:line="281" w:lineRule="auto"/>
              <w:ind w:left="72" w:right="144"/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4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3A0861" w:rsidP="0062711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23.</w:t>
            </w: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Pr="004C76B5">
              <w:rPr>
                <w:rFonts w:ascii="Times New Roman" w:hAnsi="Times New Roman"/>
                <w:color w:val="000000"/>
                <w:sz w:val="24"/>
              </w:rPr>
              <w:t>.2023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</w:tbl>
    <w:p w:rsidR="006A7AE4" w:rsidRDefault="006A7AE4" w:rsidP="006A7AE4">
      <w:pPr>
        <w:sectPr w:rsidR="006A7AE4">
          <w:pgSz w:w="11900" w:h="16840"/>
          <w:pgMar w:top="298" w:right="650" w:bottom="92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6A7AE4" w:rsidRDefault="006A7AE4" w:rsidP="006A7AE4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2966"/>
        <w:gridCol w:w="732"/>
        <w:gridCol w:w="1620"/>
        <w:gridCol w:w="1668"/>
        <w:gridCol w:w="1236"/>
        <w:gridCol w:w="1826"/>
      </w:tblGrid>
      <w:tr w:rsidR="006A7AE4" w:rsidRPr="00841E58" w:rsidTr="00627110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jc w:val="center"/>
            </w:pPr>
            <w:r w:rsidRPr="00841E58">
              <w:t>81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ind w:left="142" w:right="14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B7BB8">
              <w:rPr>
                <w:rFonts w:ascii="Times New Roman" w:hAnsi="Times New Roman"/>
                <w:color w:val="000000"/>
                <w:sz w:val="24"/>
                <w:szCs w:val="24"/>
              </w:rPr>
              <w:t>Частицы</w:t>
            </w:r>
            <w:proofErr w:type="spellEnd"/>
            <w:r w:rsidRPr="005B7BB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6A7AE4" w:rsidRPr="00841E58" w:rsidRDefault="006A7AE4" w:rsidP="00627110">
            <w:pPr>
              <w:autoSpaceDE w:val="0"/>
              <w:autoSpaceDN w:val="0"/>
              <w:spacing w:before="70" w:after="0" w:line="230" w:lineRule="auto"/>
              <w:ind w:left="72"/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4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3A0861" w:rsidRDefault="003A0861" w:rsidP="00627110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03.04.2023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3A0861" w:rsidRPr="00841E58" w:rsidTr="0062711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841E58" w:rsidRDefault="003A0861" w:rsidP="00627110">
            <w:pPr>
              <w:autoSpaceDE w:val="0"/>
              <w:autoSpaceDN w:val="0"/>
              <w:spacing w:before="98" w:after="0" w:line="230" w:lineRule="auto"/>
              <w:jc w:val="center"/>
            </w:pPr>
            <w:r w:rsidRPr="00841E58">
              <w:t>82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841E58" w:rsidRDefault="003A0861" w:rsidP="00627110">
            <w:pPr>
              <w:ind w:left="142" w:right="14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B7BB8">
              <w:rPr>
                <w:rFonts w:ascii="Times New Roman" w:hAnsi="Times New Roman"/>
                <w:color w:val="000000"/>
                <w:sz w:val="24"/>
                <w:szCs w:val="24"/>
              </w:rPr>
              <w:t>Союзы</w:t>
            </w:r>
            <w:proofErr w:type="spellEnd"/>
            <w:r w:rsidRPr="005B7BB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3A0861" w:rsidRPr="00841E58" w:rsidRDefault="003A0861" w:rsidP="00627110">
            <w:pPr>
              <w:autoSpaceDE w:val="0"/>
              <w:autoSpaceDN w:val="0"/>
              <w:spacing w:before="98" w:after="0" w:line="262" w:lineRule="auto"/>
              <w:ind w:right="576"/>
              <w:jc w:val="center"/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841E58" w:rsidRDefault="003A0861" w:rsidP="00627110">
            <w:pPr>
              <w:autoSpaceDE w:val="0"/>
              <w:autoSpaceDN w:val="0"/>
              <w:spacing w:before="98" w:after="0" w:line="230" w:lineRule="auto"/>
              <w:ind w:left="74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841E58" w:rsidRDefault="003A0861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841E58" w:rsidRDefault="003A0861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Default="003A0861">
            <w:r w:rsidRPr="00AB5219">
              <w:rPr>
                <w:lang w:val="ru-RU"/>
              </w:rPr>
              <w:t>03.04.2023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841E58" w:rsidRDefault="003A0861" w:rsidP="00627110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3A0861" w:rsidRPr="00841E58" w:rsidTr="00627110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841E58" w:rsidRDefault="003A0861" w:rsidP="00627110">
            <w:pPr>
              <w:autoSpaceDE w:val="0"/>
              <w:autoSpaceDN w:val="0"/>
              <w:spacing w:before="98" w:after="0" w:line="230" w:lineRule="auto"/>
              <w:jc w:val="center"/>
            </w:pPr>
            <w:r w:rsidRPr="00841E58">
              <w:t>83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841E58" w:rsidRDefault="003A0861" w:rsidP="00627110">
            <w:pPr>
              <w:autoSpaceDE w:val="0"/>
              <w:autoSpaceDN w:val="0"/>
              <w:spacing w:before="98" w:after="0"/>
              <w:ind w:left="72" w:right="432"/>
            </w:pPr>
            <w:proofErr w:type="spellStart"/>
            <w:r w:rsidRPr="005B7BB8">
              <w:rPr>
                <w:rFonts w:ascii="Times New Roman" w:hAnsi="Times New Roman"/>
                <w:color w:val="000000"/>
                <w:sz w:val="24"/>
                <w:szCs w:val="24"/>
              </w:rPr>
              <w:t>Сочинительные</w:t>
            </w:r>
            <w:proofErr w:type="spellEnd"/>
            <w:r w:rsidRPr="005B7B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B7BB8">
              <w:rPr>
                <w:rFonts w:ascii="Times New Roman" w:hAnsi="Times New Roman"/>
                <w:color w:val="000000"/>
                <w:sz w:val="24"/>
                <w:szCs w:val="24"/>
              </w:rPr>
              <w:t>союзы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841E58" w:rsidRDefault="003A0861" w:rsidP="00627110">
            <w:pPr>
              <w:autoSpaceDE w:val="0"/>
              <w:autoSpaceDN w:val="0"/>
              <w:spacing w:before="98" w:after="0" w:line="230" w:lineRule="auto"/>
              <w:ind w:left="74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841E58" w:rsidRDefault="003A0861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841E58" w:rsidRDefault="003A0861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Default="003A0861">
            <w:r w:rsidRPr="00AB5219">
              <w:rPr>
                <w:lang w:val="ru-RU"/>
              </w:rPr>
              <w:t>03.04.2023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841E58" w:rsidRDefault="003A0861" w:rsidP="00627110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3A0861" w:rsidRPr="00841E58" w:rsidTr="00627110">
        <w:trPr>
          <w:trHeight w:hRule="exact" w:val="718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841E58" w:rsidRDefault="003A0861" w:rsidP="00627110">
            <w:pPr>
              <w:autoSpaceDE w:val="0"/>
              <w:autoSpaceDN w:val="0"/>
              <w:spacing w:before="100" w:after="0" w:line="230" w:lineRule="auto"/>
              <w:jc w:val="center"/>
            </w:pPr>
            <w:r w:rsidRPr="00841E58">
              <w:t>84</w:t>
            </w:r>
          </w:p>
        </w:tc>
        <w:tc>
          <w:tcPr>
            <w:tcW w:w="296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841E58" w:rsidRDefault="003A0861" w:rsidP="00627110">
            <w:pPr>
              <w:autoSpaceDE w:val="0"/>
              <w:autoSpaceDN w:val="0"/>
              <w:spacing w:before="100" w:after="0" w:line="281" w:lineRule="auto"/>
              <w:ind w:left="72" w:right="432"/>
              <w:rPr>
                <w:rFonts w:ascii="Times New Roman" w:hAnsi="Times New Roman"/>
                <w:b/>
              </w:rPr>
            </w:pPr>
            <w:proofErr w:type="spellStart"/>
            <w:r w:rsidRPr="00841E58">
              <w:rPr>
                <w:rFonts w:ascii="Times New Roman" w:hAnsi="Times New Roman"/>
                <w:b/>
              </w:rPr>
              <w:t>Словарный</w:t>
            </w:r>
            <w:proofErr w:type="spellEnd"/>
            <w:r w:rsidRPr="00841E5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41E58">
              <w:rPr>
                <w:rFonts w:ascii="Times New Roman" w:hAnsi="Times New Roman"/>
                <w:b/>
              </w:rPr>
              <w:t>диктант</w:t>
            </w:r>
            <w:proofErr w:type="spellEnd"/>
            <w:r w:rsidRPr="00841E58">
              <w:rPr>
                <w:rFonts w:ascii="Times New Roman" w:hAnsi="Times New Roman"/>
                <w:b/>
              </w:rPr>
              <w:t xml:space="preserve"> №4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841E58" w:rsidRDefault="003A0861" w:rsidP="00627110">
            <w:pPr>
              <w:autoSpaceDE w:val="0"/>
              <w:autoSpaceDN w:val="0"/>
              <w:spacing w:before="100" w:after="0" w:line="230" w:lineRule="auto"/>
              <w:ind w:left="74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841E58" w:rsidRDefault="003A0861" w:rsidP="00627110">
            <w:pPr>
              <w:autoSpaceDE w:val="0"/>
              <w:autoSpaceDN w:val="0"/>
              <w:spacing w:before="100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841E58" w:rsidRDefault="003A0861" w:rsidP="00627110">
            <w:pPr>
              <w:autoSpaceDE w:val="0"/>
              <w:autoSpaceDN w:val="0"/>
              <w:spacing w:before="100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Default="003A0861">
            <w:r>
              <w:rPr>
                <w:lang w:val="ru-RU"/>
              </w:rPr>
              <w:t>06.</w:t>
            </w:r>
            <w:r w:rsidRPr="00AB5219">
              <w:rPr>
                <w:lang w:val="ru-RU"/>
              </w:rPr>
              <w:t>04.2023</w:t>
            </w:r>
          </w:p>
        </w:tc>
        <w:tc>
          <w:tcPr>
            <w:tcW w:w="182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841E58" w:rsidRDefault="003A0861" w:rsidP="00627110">
            <w:pPr>
              <w:autoSpaceDE w:val="0"/>
              <w:autoSpaceDN w:val="0"/>
              <w:spacing w:before="100" w:after="0" w:line="230" w:lineRule="auto"/>
              <w:ind w:left="72"/>
            </w:pP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3A0861" w:rsidRPr="00841E58" w:rsidTr="00627110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841E58" w:rsidRDefault="003A0861" w:rsidP="00627110">
            <w:pPr>
              <w:autoSpaceDE w:val="0"/>
              <w:autoSpaceDN w:val="0"/>
              <w:spacing w:before="98" w:after="0" w:line="230" w:lineRule="auto"/>
              <w:jc w:val="center"/>
            </w:pPr>
            <w:r w:rsidRPr="00841E58">
              <w:t>85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5B7BB8" w:rsidRDefault="003A0861" w:rsidP="00627110">
            <w:pPr>
              <w:ind w:left="142" w:right="14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B7BB8">
              <w:rPr>
                <w:rFonts w:ascii="Times New Roman" w:hAnsi="Times New Roman"/>
                <w:sz w:val="24"/>
                <w:szCs w:val="24"/>
              </w:rPr>
              <w:t>Главные</w:t>
            </w:r>
            <w:proofErr w:type="spellEnd"/>
            <w:r w:rsidRPr="005B7B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B7BB8">
              <w:rPr>
                <w:rFonts w:ascii="Times New Roman" w:hAnsi="Times New Roman"/>
                <w:sz w:val="24"/>
                <w:szCs w:val="24"/>
              </w:rPr>
              <w:t>члены</w:t>
            </w:r>
            <w:proofErr w:type="spellEnd"/>
            <w:r w:rsidRPr="005B7B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B7BB8">
              <w:rPr>
                <w:rFonts w:ascii="Times New Roman" w:hAnsi="Times New Roman"/>
                <w:sz w:val="24"/>
                <w:szCs w:val="24"/>
              </w:rPr>
              <w:t>предложения</w:t>
            </w:r>
            <w:proofErr w:type="spellEnd"/>
            <w:r w:rsidRPr="005B7BB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A0861" w:rsidRPr="00841E58" w:rsidRDefault="003A0861" w:rsidP="00627110">
            <w:pPr>
              <w:autoSpaceDE w:val="0"/>
              <w:autoSpaceDN w:val="0"/>
              <w:spacing w:before="98" w:after="0" w:line="271" w:lineRule="auto"/>
              <w:ind w:left="72" w:right="720"/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841E58" w:rsidRDefault="003A0861" w:rsidP="00627110">
            <w:pPr>
              <w:autoSpaceDE w:val="0"/>
              <w:autoSpaceDN w:val="0"/>
              <w:spacing w:before="98" w:after="0" w:line="230" w:lineRule="auto"/>
              <w:ind w:left="74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841E58" w:rsidRDefault="003A0861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841E58" w:rsidRDefault="003A0861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Default="003A0861">
            <w:r>
              <w:rPr>
                <w:lang w:val="ru-RU"/>
              </w:rPr>
              <w:t>08</w:t>
            </w:r>
            <w:r w:rsidRPr="00AB5219">
              <w:rPr>
                <w:lang w:val="ru-RU"/>
              </w:rPr>
              <w:t>.04.2023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841E58" w:rsidRDefault="003A0861" w:rsidP="00627110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3A0861" w:rsidRPr="00841E58" w:rsidTr="0062711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841E58" w:rsidRDefault="003A0861" w:rsidP="00627110">
            <w:pPr>
              <w:autoSpaceDE w:val="0"/>
              <w:autoSpaceDN w:val="0"/>
              <w:spacing w:before="98" w:after="0" w:line="230" w:lineRule="auto"/>
              <w:jc w:val="center"/>
            </w:pPr>
            <w:r w:rsidRPr="00841E58">
              <w:t>86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841E58" w:rsidRDefault="003A0861" w:rsidP="00627110">
            <w:pPr>
              <w:ind w:left="142" w:right="14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B7BB8">
              <w:rPr>
                <w:rFonts w:ascii="Times New Roman" w:hAnsi="Times New Roman"/>
                <w:sz w:val="24"/>
                <w:szCs w:val="24"/>
              </w:rPr>
              <w:t>Однородные</w:t>
            </w:r>
            <w:proofErr w:type="spellEnd"/>
            <w:r w:rsidRPr="005B7B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B7BB8">
              <w:rPr>
                <w:rFonts w:ascii="Times New Roman" w:hAnsi="Times New Roman"/>
                <w:sz w:val="24"/>
                <w:szCs w:val="24"/>
              </w:rPr>
              <w:t>члены</w:t>
            </w:r>
            <w:proofErr w:type="spellEnd"/>
            <w:r w:rsidRPr="005B7B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B7BB8">
              <w:rPr>
                <w:rFonts w:ascii="Times New Roman" w:hAnsi="Times New Roman"/>
                <w:sz w:val="24"/>
                <w:szCs w:val="24"/>
              </w:rPr>
              <w:t>предложения</w:t>
            </w:r>
            <w:proofErr w:type="spellEnd"/>
            <w:r w:rsidRPr="005B7BB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A0861" w:rsidRPr="00841E58" w:rsidRDefault="003A0861" w:rsidP="00627110">
            <w:pPr>
              <w:autoSpaceDE w:val="0"/>
              <w:autoSpaceDN w:val="0"/>
              <w:spacing w:before="98" w:after="0" w:line="262" w:lineRule="auto"/>
              <w:ind w:left="72" w:right="864"/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841E58" w:rsidRDefault="003A0861" w:rsidP="00627110">
            <w:pPr>
              <w:autoSpaceDE w:val="0"/>
              <w:autoSpaceDN w:val="0"/>
              <w:spacing w:before="98" w:after="0" w:line="230" w:lineRule="auto"/>
              <w:ind w:left="74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841E58" w:rsidRDefault="003A0861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841E58" w:rsidRDefault="003A0861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Default="003A0861">
            <w:r>
              <w:rPr>
                <w:lang w:val="ru-RU"/>
              </w:rPr>
              <w:t>10</w:t>
            </w:r>
            <w:r w:rsidRPr="00AB5219">
              <w:rPr>
                <w:lang w:val="ru-RU"/>
              </w:rPr>
              <w:t>.04.2023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841E58" w:rsidRDefault="003A0861" w:rsidP="00627110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3A0861" w:rsidRPr="003A0861" w:rsidTr="00627110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841E58" w:rsidRDefault="003A0861" w:rsidP="00627110">
            <w:pPr>
              <w:autoSpaceDE w:val="0"/>
              <w:autoSpaceDN w:val="0"/>
              <w:spacing w:before="98" w:after="0" w:line="230" w:lineRule="auto"/>
              <w:jc w:val="center"/>
            </w:pPr>
            <w:r w:rsidRPr="00841E58">
              <w:t>87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841E58" w:rsidRDefault="003A0861" w:rsidP="00627110">
            <w:pPr>
              <w:ind w:left="142" w:right="14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B7BB8">
              <w:rPr>
                <w:rFonts w:ascii="Times New Roman" w:hAnsi="Times New Roman"/>
                <w:color w:val="000000"/>
                <w:sz w:val="24"/>
                <w:szCs w:val="24"/>
              </w:rPr>
              <w:t>Второстепенные</w:t>
            </w:r>
            <w:proofErr w:type="spellEnd"/>
            <w:r w:rsidRPr="005B7B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B7BB8">
              <w:rPr>
                <w:rFonts w:ascii="Times New Roman" w:hAnsi="Times New Roman"/>
                <w:color w:val="000000"/>
                <w:sz w:val="24"/>
                <w:szCs w:val="24"/>
              </w:rPr>
              <w:t>члены</w:t>
            </w:r>
            <w:proofErr w:type="spellEnd"/>
            <w:r w:rsidRPr="005B7B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B7BB8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предложения</w:t>
            </w:r>
            <w:proofErr w:type="spellEnd"/>
            <w:r w:rsidRPr="005B7BB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Определение</w:t>
            </w:r>
            <w:proofErr w:type="spellEnd"/>
          </w:p>
          <w:p w:rsidR="003A0861" w:rsidRPr="00841E58" w:rsidRDefault="003A0861" w:rsidP="00627110">
            <w:pPr>
              <w:autoSpaceDE w:val="0"/>
              <w:autoSpaceDN w:val="0"/>
              <w:spacing w:before="98" w:after="0" w:line="281" w:lineRule="auto"/>
              <w:ind w:left="72" w:right="144"/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841E58" w:rsidRDefault="003A0861" w:rsidP="00627110">
            <w:pPr>
              <w:autoSpaceDE w:val="0"/>
              <w:autoSpaceDN w:val="0"/>
              <w:spacing w:before="98" w:after="0" w:line="230" w:lineRule="auto"/>
              <w:ind w:left="74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841E58" w:rsidRDefault="003A0861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841E58" w:rsidRDefault="003A0861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3A0861" w:rsidRDefault="003A0861">
            <w:pPr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Pr="00AB5219">
              <w:rPr>
                <w:lang w:val="ru-RU"/>
              </w:rPr>
              <w:t>.04.2023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3A0861" w:rsidRDefault="003A0861" w:rsidP="00627110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3A0861">
              <w:rPr>
                <w:rFonts w:ascii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3A0861" w:rsidRPr="003A0861" w:rsidTr="00627110">
        <w:trPr>
          <w:trHeight w:hRule="exact" w:val="116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3A0861" w:rsidRDefault="003A0861" w:rsidP="00627110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 w:rsidRPr="003A0861">
              <w:rPr>
                <w:lang w:val="ru-RU"/>
              </w:rPr>
              <w:t>88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3A0861" w:rsidRDefault="003A0861" w:rsidP="00627110">
            <w:pPr>
              <w:ind w:left="142" w:right="14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086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Второстепенные члены предложения. Обстоятельство.</w:t>
            </w:r>
          </w:p>
          <w:p w:rsidR="003A0861" w:rsidRPr="003A0861" w:rsidRDefault="003A0861" w:rsidP="00627110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3A0861" w:rsidRDefault="003A0861" w:rsidP="00627110">
            <w:pPr>
              <w:autoSpaceDE w:val="0"/>
              <w:autoSpaceDN w:val="0"/>
              <w:spacing w:before="98" w:after="0" w:line="230" w:lineRule="auto"/>
              <w:ind w:left="74"/>
              <w:rPr>
                <w:lang w:val="ru-RU"/>
              </w:rPr>
            </w:pPr>
            <w:r w:rsidRPr="003A0861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3A0861" w:rsidRDefault="003A0861" w:rsidP="00627110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3A0861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3A0861" w:rsidRDefault="003A0861" w:rsidP="00627110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3A0861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3A0861" w:rsidRDefault="003A0861">
            <w:pPr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Pr="00AB5219">
              <w:rPr>
                <w:lang w:val="ru-RU"/>
              </w:rPr>
              <w:t>.04.2023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3A0861" w:rsidRDefault="003A0861" w:rsidP="00627110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3A0861">
              <w:rPr>
                <w:rFonts w:ascii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3A0861" w:rsidRPr="00841E58" w:rsidTr="00627110">
        <w:trPr>
          <w:trHeight w:hRule="exact" w:val="1095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3A0861" w:rsidRDefault="003A0861" w:rsidP="00627110">
            <w:pPr>
              <w:autoSpaceDE w:val="0"/>
              <w:autoSpaceDN w:val="0"/>
              <w:spacing w:before="100" w:after="0" w:line="230" w:lineRule="auto"/>
              <w:jc w:val="center"/>
              <w:rPr>
                <w:lang w:val="ru-RU"/>
              </w:rPr>
            </w:pPr>
            <w:r w:rsidRPr="003A0861">
              <w:rPr>
                <w:lang w:val="ru-RU"/>
              </w:rPr>
              <w:t>89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841E58" w:rsidRDefault="003A0861" w:rsidP="00627110">
            <w:pPr>
              <w:ind w:left="142" w:right="142"/>
              <w:rPr>
                <w:rFonts w:ascii="Times New Roman" w:hAnsi="Times New Roman"/>
                <w:sz w:val="24"/>
                <w:szCs w:val="24"/>
              </w:rPr>
            </w:pPr>
            <w:r w:rsidRPr="003A086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Второстепенные члены </w:t>
            </w:r>
            <w:proofErr w:type="spellStart"/>
            <w:r w:rsidRPr="005B7BB8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предложения</w:t>
            </w:r>
            <w:proofErr w:type="spellEnd"/>
            <w:r w:rsidRPr="005B7BB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Дополнение</w:t>
            </w:r>
            <w:proofErr w:type="spellEnd"/>
          </w:p>
          <w:p w:rsidR="003A0861" w:rsidRPr="00841E58" w:rsidRDefault="003A0861" w:rsidP="00627110">
            <w:pPr>
              <w:autoSpaceDE w:val="0"/>
              <w:autoSpaceDN w:val="0"/>
              <w:spacing w:before="100" w:after="0" w:line="262" w:lineRule="auto"/>
              <w:ind w:left="72" w:right="576"/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841E58" w:rsidRDefault="003A0861" w:rsidP="00627110">
            <w:pPr>
              <w:autoSpaceDE w:val="0"/>
              <w:autoSpaceDN w:val="0"/>
              <w:spacing w:before="100" w:after="0" w:line="230" w:lineRule="auto"/>
              <w:ind w:left="74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841E58" w:rsidRDefault="003A0861" w:rsidP="00627110">
            <w:pPr>
              <w:autoSpaceDE w:val="0"/>
              <w:autoSpaceDN w:val="0"/>
              <w:spacing w:before="100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841E58" w:rsidRDefault="003A0861" w:rsidP="00627110">
            <w:pPr>
              <w:autoSpaceDE w:val="0"/>
              <w:autoSpaceDN w:val="0"/>
              <w:spacing w:before="100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Default="003A0861">
            <w:r>
              <w:rPr>
                <w:lang w:val="ru-RU"/>
              </w:rPr>
              <w:t>17</w:t>
            </w:r>
            <w:r w:rsidRPr="00AB5219">
              <w:rPr>
                <w:lang w:val="ru-RU"/>
              </w:rPr>
              <w:t>.04.2023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841E58" w:rsidRDefault="003A0861" w:rsidP="00627110">
            <w:pPr>
              <w:autoSpaceDE w:val="0"/>
              <w:autoSpaceDN w:val="0"/>
              <w:spacing w:before="100" w:after="0" w:line="230" w:lineRule="auto"/>
              <w:ind w:left="72"/>
            </w:pP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3A0861" w:rsidRPr="00841E58" w:rsidTr="00627110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841E58" w:rsidRDefault="003A0861" w:rsidP="00627110">
            <w:pPr>
              <w:autoSpaceDE w:val="0"/>
              <w:autoSpaceDN w:val="0"/>
              <w:spacing w:before="98" w:after="0" w:line="230" w:lineRule="auto"/>
              <w:jc w:val="center"/>
            </w:pPr>
            <w:r w:rsidRPr="00841E58">
              <w:t>90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841E58" w:rsidRDefault="003A0861" w:rsidP="00627110">
            <w:pPr>
              <w:autoSpaceDE w:val="0"/>
              <w:autoSpaceDN w:val="0"/>
              <w:spacing w:before="98" w:after="0" w:line="271" w:lineRule="auto"/>
              <w:ind w:left="72" w:right="144"/>
              <w:rPr>
                <w:b/>
              </w:rPr>
            </w:pPr>
            <w:proofErr w:type="spellStart"/>
            <w:r w:rsidRPr="00841E58">
              <w:rPr>
                <w:b/>
              </w:rPr>
              <w:t>Контрольный</w:t>
            </w:r>
            <w:proofErr w:type="spellEnd"/>
            <w:r w:rsidRPr="00841E58">
              <w:rPr>
                <w:b/>
              </w:rPr>
              <w:t xml:space="preserve"> </w:t>
            </w:r>
            <w:proofErr w:type="spellStart"/>
            <w:r w:rsidRPr="00841E58">
              <w:rPr>
                <w:b/>
              </w:rPr>
              <w:t>диктант</w:t>
            </w:r>
            <w:proofErr w:type="spellEnd"/>
            <w:r w:rsidRPr="00841E58">
              <w:rPr>
                <w:b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841E58" w:rsidRDefault="003A0861" w:rsidP="00627110">
            <w:pPr>
              <w:autoSpaceDE w:val="0"/>
              <w:autoSpaceDN w:val="0"/>
              <w:spacing w:before="98" w:after="0" w:line="230" w:lineRule="auto"/>
              <w:ind w:left="74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841E58" w:rsidRDefault="003A0861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841E58" w:rsidRDefault="003A0861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Default="003A0861">
            <w:r>
              <w:rPr>
                <w:lang w:val="ru-RU"/>
              </w:rPr>
              <w:t>20</w:t>
            </w:r>
            <w:r w:rsidRPr="00AB5219">
              <w:rPr>
                <w:lang w:val="ru-RU"/>
              </w:rPr>
              <w:t>.04.2023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841E58" w:rsidRDefault="003A0861" w:rsidP="00627110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3A0861" w:rsidRPr="00841E58" w:rsidTr="00627110">
        <w:trPr>
          <w:trHeight w:hRule="exact" w:val="81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841E58" w:rsidRDefault="003A0861" w:rsidP="00627110">
            <w:pPr>
              <w:autoSpaceDE w:val="0"/>
              <w:autoSpaceDN w:val="0"/>
              <w:spacing w:before="98" w:after="0" w:line="230" w:lineRule="auto"/>
              <w:jc w:val="center"/>
            </w:pPr>
            <w:r w:rsidRPr="00841E58">
              <w:t>91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841E58" w:rsidRDefault="003A0861" w:rsidP="00627110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 w:rsidRPr="00841E58">
              <w:t>Работа</w:t>
            </w:r>
            <w:proofErr w:type="spellEnd"/>
            <w:r w:rsidRPr="00841E58">
              <w:t xml:space="preserve"> </w:t>
            </w:r>
            <w:proofErr w:type="spellStart"/>
            <w:r w:rsidRPr="00841E58">
              <w:t>над</w:t>
            </w:r>
            <w:proofErr w:type="spellEnd"/>
            <w:r w:rsidRPr="00841E58">
              <w:t xml:space="preserve"> </w:t>
            </w:r>
            <w:proofErr w:type="spellStart"/>
            <w:r w:rsidRPr="00841E58">
              <w:t>ошибками</w:t>
            </w:r>
            <w:proofErr w:type="spellEnd"/>
            <w:r w:rsidRPr="00841E58">
              <w:t xml:space="preserve">. </w:t>
            </w:r>
            <w:proofErr w:type="spellStart"/>
            <w:r w:rsidRPr="00841E58">
              <w:t>Повторение</w:t>
            </w:r>
            <w:proofErr w:type="spellEnd"/>
            <w:r w:rsidRPr="00841E58"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841E58" w:rsidRDefault="003A0861" w:rsidP="00627110">
            <w:pPr>
              <w:autoSpaceDE w:val="0"/>
              <w:autoSpaceDN w:val="0"/>
              <w:spacing w:before="98" w:after="0" w:line="230" w:lineRule="auto"/>
              <w:ind w:left="74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841E58" w:rsidRDefault="003A0861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841E58" w:rsidRDefault="003A0861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Default="003A0861">
            <w:r>
              <w:rPr>
                <w:lang w:val="ru-RU"/>
              </w:rPr>
              <w:t>22</w:t>
            </w:r>
            <w:r w:rsidRPr="00AB5219">
              <w:rPr>
                <w:lang w:val="ru-RU"/>
              </w:rPr>
              <w:t>.04.2023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841E58" w:rsidRDefault="003A0861" w:rsidP="00627110">
            <w:pPr>
              <w:autoSpaceDE w:val="0"/>
              <w:autoSpaceDN w:val="0"/>
              <w:spacing w:before="98" w:after="0" w:line="230" w:lineRule="auto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3A0861" w:rsidRPr="00841E58" w:rsidTr="00627110">
        <w:trPr>
          <w:trHeight w:hRule="exact" w:val="148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841E58" w:rsidRDefault="003A0861" w:rsidP="00627110">
            <w:pPr>
              <w:autoSpaceDE w:val="0"/>
              <w:autoSpaceDN w:val="0"/>
              <w:spacing w:before="98" w:after="0" w:line="230" w:lineRule="auto"/>
              <w:jc w:val="center"/>
            </w:pPr>
            <w:r w:rsidRPr="00841E58">
              <w:t>92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841E58" w:rsidRDefault="003A0861" w:rsidP="00627110">
            <w:pPr>
              <w:ind w:left="142" w:right="14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B7BB8">
              <w:rPr>
                <w:rFonts w:ascii="Times New Roman" w:hAnsi="Times New Roman"/>
                <w:color w:val="000000"/>
                <w:sz w:val="24"/>
                <w:szCs w:val="24"/>
              </w:rPr>
              <w:t>Распространенное</w:t>
            </w:r>
            <w:proofErr w:type="spellEnd"/>
            <w:r w:rsidRPr="005B7B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B7BB8">
              <w:rPr>
                <w:rFonts w:ascii="Times New Roman" w:hAnsi="Times New Roman"/>
                <w:color w:val="000000"/>
                <w:sz w:val="24"/>
                <w:szCs w:val="24"/>
              </w:rPr>
              <w:t>нераспространенное</w:t>
            </w:r>
            <w:proofErr w:type="spellEnd"/>
            <w:r w:rsidRPr="005B7B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B7BB8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предложение</w:t>
            </w:r>
            <w:proofErr w:type="spellEnd"/>
            <w:r w:rsidRPr="005B7BB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3A0861" w:rsidRPr="00841E58" w:rsidRDefault="003A0861" w:rsidP="00627110">
            <w:pPr>
              <w:autoSpaceDE w:val="0"/>
              <w:autoSpaceDN w:val="0"/>
              <w:spacing w:before="98" w:after="0"/>
              <w:ind w:left="72" w:right="144"/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841E58" w:rsidRDefault="003A0861" w:rsidP="00627110">
            <w:pPr>
              <w:autoSpaceDE w:val="0"/>
              <w:autoSpaceDN w:val="0"/>
              <w:spacing w:before="98" w:after="0" w:line="230" w:lineRule="auto"/>
              <w:ind w:left="74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841E58" w:rsidRDefault="003A0861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841E58" w:rsidRDefault="003A0861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Default="003A0861">
            <w:r>
              <w:rPr>
                <w:lang w:val="ru-RU"/>
              </w:rPr>
              <w:t>24</w:t>
            </w:r>
            <w:r w:rsidRPr="00AB5219">
              <w:rPr>
                <w:lang w:val="ru-RU"/>
              </w:rPr>
              <w:t>.04.2023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0861" w:rsidRPr="00841E58" w:rsidRDefault="003A0861" w:rsidP="00627110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</w:tbl>
    <w:p w:rsidR="006A7AE4" w:rsidRDefault="006A7AE4" w:rsidP="006A7AE4">
      <w:pPr>
        <w:autoSpaceDE w:val="0"/>
        <w:autoSpaceDN w:val="0"/>
        <w:spacing w:after="0" w:line="14" w:lineRule="exact"/>
      </w:pPr>
    </w:p>
    <w:p w:rsidR="006A7AE4" w:rsidRDefault="006A7AE4" w:rsidP="006A7AE4">
      <w:pPr>
        <w:sectPr w:rsidR="006A7AE4">
          <w:pgSz w:w="11900" w:h="16840"/>
          <w:pgMar w:top="284" w:right="650" w:bottom="80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6A7AE4" w:rsidRDefault="006A7AE4" w:rsidP="006A7AE4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2966"/>
        <w:gridCol w:w="732"/>
        <w:gridCol w:w="1620"/>
        <w:gridCol w:w="1668"/>
        <w:gridCol w:w="1236"/>
        <w:gridCol w:w="1826"/>
      </w:tblGrid>
      <w:tr w:rsidR="006A7AE4" w:rsidRPr="00A90BF5" w:rsidTr="00627110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</w:pPr>
            <w:r w:rsidRPr="00841E58">
              <w:t>93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tt-RU"/>
              </w:rPr>
            </w:pPr>
            <w:proofErr w:type="spellStart"/>
            <w:r w:rsidRPr="00841E58">
              <w:t>Проектная</w:t>
            </w:r>
            <w:proofErr w:type="spellEnd"/>
            <w:r w:rsidRPr="00841E58">
              <w:t xml:space="preserve"> </w:t>
            </w:r>
            <w:proofErr w:type="spellStart"/>
            <w:r w:rsidRPr="00841E58">
              <w:t>работа</w:t>
            </w:r>
            <w:proofErr w:type="spellEnd"/>
            <w:r w:rsidRPr="00841E58">
              <w:t xml:space="preserve"> «</w:t>
            </w:r>
            <w:proofErr w:type="spellStart"/>
            <w:r w:rsidRPr="00841E58">
              <w:t>Минем</w:t>
            </w:r>
            <w:proofErr w:type="spellEnd"/>
            <w:r w:rsidRPr="00841E58">
              <w:t xml:space="preserve"> ш</w:t>
            </w:r>
            <w:r w:rsidRPr="00841E58">
              <w:rPr>
                <w:lang w:val="tt-RU"/>
              </w:rPr>
              <w:t>әҗәрәм”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4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3A0861" w:rsidP="0062711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6A7AE4" w:rsidRPr="00841E58">
              <w:rPr>
                <w:rFonts w:ascii="Times New Roman" w:hAnsi="Times New Roman"/>
                <w:color w:val="000000"/>
                <w:sz w:val="24"/>
              </w:rPr>
              <w:t>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6A7AE4" w:rsidRDefault="006A7AE4" w:rsidP="00627110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6A7A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6A7AE4">
              <w:rPr>
                <w:lang w:val="ru-RU"/>
              </w:rPr>
              <w:br/>
            </w:r>
            <w:proofErr w:type="spellStart"/>
            <w:r w:rsidRPr="006A7AE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использованием</w:t>
            </w:r>
            <w:proofErr w:type="gramStart"/>
            <w:r w:rsidRPr="006A7AE4">
              <w:rPr>
                <w:rFonts w:ascii="Times New Roman" w:hAnsi="Times New Roman"/>
                <w:color w:val="000000"/>
                <w:sz w:val="24"/>
                <w:lang w:val="ru-RU"/>
              </w:rPr>
              <w:t>«О</w:t>
            </w:r>
            <w:proofErr w:type="gramEnd"/>
            <w:r w:rsidRPr="006A7AE4">
              <w:rPr>
                <w:rFonts w:ascii="Times New Roman" w:hAnsi="Times New Roman"/>
                <w:color w:val="000000"/>
                <w:sz w:val="24"/>
                <w:lang w:val="ru-RU"/>
              </w:rPr>
              <w:t>ценочного</w:t>
            </w:r>
            <w:proofErr w:type="spellEnd"/>
            <w:r w:rsidRPr="006A7A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A7AE4">
              <w:rPr>
                <w:lang w:val="ru-RU"/>
              </w:rPr>
              <w:br/>
            </w:r>
            <w:r w:rsidRPr="006A7AE4">
              <w:rPr>
                <w:rFonts w:ascii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6A7AE4" w:rsidRPr="00841E58" w:rsidTr="00627110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rPr>
                <w:lang w:val="tt-RU"/>
              </w:rPr>
            </w:pPr>
            <w:r w:rsidRPr="00841E58">
              <w:rPr>
                <w:lang w:val="tt-RU"/>
              </w:rPr>
              <w:t>94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ind w:left="142" w:right="142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 w:rsidRPr="005B7BB8">
              <w:rPr>
                <w:rFonts w:ascii="Times New Roman" w:hAnsi="Times New Roman"/>
                <w:color w:val="000000"/>
                <w:sz w:val="24"/>
                <w:szCs w:val="24"/>
              </w:rPr>
              <w:t>Распространенное</w:t>
            </w:r>
            <w:proofErr w:type="spellEnd"/>
            <w:r w:rsidRPr="005B7B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B7BB8">
              <w:rPr>
                <w:rFonts w:ascii="Times New Roman" w:hAnsi="Times New Roman"/>
                <w:color w:val="000000"/>
                <w:sz w:val="24"/>
                <w:szCs w:val="24"/>
              </w:rPr>
              <w:t>нераспространенное</w:t>
            </w:r>
            <w:proofErr w:type="spellEnd"/>
            <w:r w:rsidRPr="005B7B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B7BB8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предложение</w:t>
            </w:r>
            <w:proofErr w:type="spellEnd"/>
            <w:r w:rsidRPr="005B7BB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 Повторение</w:t>
            </w:r>
          </w:p>
          <w:p w:rsidR="006A7AE4" w:rsidRPr="00841E58" w:rsidRDefault="006A7AE4" w:rsidP="00627110">
            <w:pPr>
              <w:autoSpaceDE w:val="0"/>
              <w:autoSpaceDN w:val="0"/>
              <w:spacing w:before="98" w:after="0"/>
              <w:ind w:left="72"/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4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3A0861" w:rsidP="0062711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6A7AE4" w:rsidRPr="00841E58">
              <w:rPr>
                <w:rFonts w:ascii="Times New Roman" w:hAnsi="Times New Roman"/>
                <w:color w:val="000000"/>
                <w:sz w:val="24"/>
              </w:rPr>
              <w:t>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6A7AE4" w:rsidRPr="00841E58" w:rsidTr="00627110">
        <w:trPr>
          <w:trHeight w:hRule="exact"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rPr>
                <w:lang w:val="tt-RU"/>
              </w:rPr>
            </w:pPr>
            <w:r w:rsidRPr="00841E58">
              <w:rPr>
                <w:lang w:val="tt-RU"/>
              </w:rPr>
              <w:t>95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6A7AE4" w:rsidRDefault="006A7AE4" w:rsidP="00627110">
            <w:pPr>
              <w:autoSpaceDE w:val="0"/>
              <w:autoSpaceDN w:val="0"/>
              <w:spacing w:before="98" w:after="0" w:line="278" w:lineRule="auto"/>
              <w:ind w:left="72" w:right="144"/>
              <w:rPr>
                <w:lang w:val="ru-RU"/>
              </w:rPr>
            </w:pPr>
            <w:r w:rsidRPr="006A7A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Способы выражения подлежащего и сказуемого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4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3A0861" w:rsidP="0062711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4.</w:t>
            </w: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6A7AE4" w:rsidRPr="00841E58">
              <w:rPr>
                <w:rFonts w:ascii="Times New Roman" w:hAnsi="Times New Roman"/>
                <w:color w:val="000000"/>
                <w:sz w:val="24"/>
              </w:rPr>
              <w:t>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6A7AE4" w:rsidRPr="00841E58" w:rsidTr="00627110">
        <w:trPr>
          <w:trHeight w:hRule="exact" w:val="895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jc w:val="center"/>
              <w:rPr>
                <w:lang w:val="tt-RU"/>
              </w:rPr>
            </w:pPr>
            <w:r w:rsidRPr="00841E58">
              <w:rPr>
                <w:lang w:val="tt-RU"/>
              </w:rPr>
              <w:t>96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6A7AE4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6A7A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Способы выражения подлежащего и сказуемого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4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3A0861" w:rsidP="0062711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6A7AE4" w:rsidRPr="00841E58">
              <w:rPr>
                <w:rFonts w:ascii="Times New Roman" w:hAnsi="Times New Roman"/>
                <w:color w:val="000000"/>
                <w:sz w:val="24"/>
              </w:rPr>
              <w:t>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6A7AE4" w:rsidRPr="00841E58" w:rsidTr="00627110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jc w:val="center"/>
              <w:rPr>
                <w:lang w:val="tt-RU"/>
              </w:rPr>
            </w:pPr>
            <w:r w:rsidRPr="00841E58">
              <w:rPr>
                <w:lang w:val="tt-RU"/>
              </w:rPr>
              <w:t>97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81" w:lineRule="auto"/>
              <w:ind w:left="72" w:right="432"/>
              <w:rPr>
                <w:lang w:val="tt-RU"/>
              </w:rPr>
            </w:pPr>
            <w:r w:rsidRPr="00841E58">
              <w:rPr>
                <w:lang w:val="tt-RU"/>
              </w:rPr>
              <w:t xml:space="preserve">Повторение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4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3A0861" w:rsidP="0062711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08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6A7AE4" w:rsidRPr="00841E58">
              <w:rPr>
                <w:rFonts w:ascii="Times New Roman" w:hAnsi="Times New Roman"/>
                <w:color w:val="000000"/>
                <w:sz w:val="24"/>
              </w:rPr>
              <w:t>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6A7AE4" w:rsidRPr="00841E58" w:rsidTr="00627110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jc w:val="center"/>
              <w:rPr>
                <w:lang w:val="tt-RU"/>
              </w:rPr>
            </w:pPr>
            <w:r w:rsidRPr="00841E58">
              <w:rPr>
                <w:lang w:val="tt-RU"/>
              </w:rPr>
              <w:t>98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71" w:lineRule="auto"/>
              <w:ind w:left="72"/>
            </w:pPr>
            <w:proofErr w:type="spellStart"/>
            <w:r w:rsidRPr="00841E58">
              <w:t>Повторение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4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3A0861" w:rsidP="0062711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6A7AE4" w:rsidRPr="00841E58">
              <w:rPr>
                <w:rFonts w:ascii="Times New Roman" w:hAnsi="Times New Roman"/>
                <w:color w:val="000000"/>
                <w:sz w:val="24"/>
              </w:rPr>
              <w:t>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6A7AE4" w:rsidRPr="00841E58" w:rsidTr="00627110">
        <w:trPr>
          <w:trHeight w:hRule="exact" w:val="68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jc w:val="center"/>
              <w:rPr>
                <w:lang w:val="tt-RU"/>
              </w:rPr>
            </w:pPr>
            <w:r w:rsidRPr="00841E58">
              <w:rPr>
                <w:lang w:val="tt-RU"/>
              </w:rPr>
              <w:t>99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86" w:lineRule="auto"/>
              <w:ind w:left="72" w:right="144"/>
            </w:pPr>
            <w:proofErr w:type="spellStart"/>
            <w:r w:rsidRPr="00841E58">
              <w:t>Повторение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4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3A0861" w:rsidP="0062711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6A7AE4" w:rsidRPr="00841E58">
              <w:rPr>
                <w:rFonts w:ascii="Times New Roman" w:hAnsi="Times New Roman"/>
                <w:color w:val="000000"/>
                <w:sz w:val="24"/>
              </w:rPr>
              <w:t>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6A7AE4" w:rsidRPr="00841E58" w:rsidTr="00627110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jc w:val="center"/>
              <w:rPr>
                <w:lang w:val="tt-RU"/>
              </w:rPr>
            </w:pPr>
            <w:r w:rsidRPr="00841E58">
              <w:rPr>
                <w:lang w:val="tt-RU"/>
              </w:rPr>
              <w:t>100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 w:rsidRPr="00841E58">
              <w:t>Повторение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4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3A0861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hAnsi="Times New Roman"/>
                <w:color w:val="000000"/>
                <w:sz w:val="24"/>
              </w:rPr>
              <w:t>15.0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6A7AE4" w:rsidRPr="00841E58">
              <w:rPr>
                <w:rFonts w:ascii="Times New Roman" w:hAnsi="Times New Roman"/>
                <w:color w:val="000000"/>
                <w:sz w:val="24"/>
              </w:rPr>
              <w:t xml:space="preserve">.2023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6A7AE4" w:rsidRPr="00841E58" w:rsidTr="00627110">
        <w:trPr>
          <w:trHeight w:hRule="exact" w:val="217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jc w:val="center"/>
              <w:rPr>
                <w:lang w:val="tt-RU"/>
              </w:rPr>
            </w:pPr>
            <w:r w:rsidRPr="00841E58">
              <w:rPr>
                <w:lang w:val="tt-RU"/>
              </w:rPr>
              <w:t>101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81" w:lineRule="auto"/>
              <w:ind w:left="72"/>
            </w:pPr>
            <w:proofErr w:type="spellStart"/>
            <w:r w:rsidRPr="00841E58">
              <w:t>Повторение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4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3A0861" w:rsidP="0062711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6A7AE4" w:rsidRPr="00841E58">
              <w:rPr>
                <w:rFonts w:ascii="Times New Roman" w:hAnsi="Times New Roman"/>
                <w:color w:val="000000"/>
                <w:sz w:val="24"/>
              </w:rPr>
              <w:t>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6A7AE4" w:rsidRPr="00841E58" w:rsidTr="00627110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jc w:val="center"/>
              <w:rPr>
                <w:lang w:val="tt-RU"/>
              </w:rPr>
            </w:pPr>
            <w:r w:rsidRPr="00841E58">
              <w:rPr>
                <w:lang w:val="tt-RU"/>
              </w:rPr>
              <w:t>102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</w:pPr>
            <w:proofErr w:type="spellStart"/>
            <w:r w:rsidRPr="00841E58">
              <w:t>Урок</w:t>
            </w:r>
            <w:proofErr w:type="spellEnd"/>
            <w:r w:rsidRPr="00841E58">
              <w:t xml:space="preserve"> </w:t>
            </w:r>
            <w:proofErr w:type="spellStart"/>
            <w:r w:rsidRPr="00841E58">
              <w:t>обобщение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4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r w:rsidRPr="00841E5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3A0861" w:rsidP="0062711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6A7AE4" w:rsidRPr="00841E58">
              <w:rPr>
                <w:rFonts w:ascii="Times New Roman" w:hAnsi="Times New Roman"/>
                <w:color w:val="000000"/>
                <w:sz w:val="24"/>
              </w:rPr>
              <w:t>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7AE4" w:rsidRPr="00841E58" w:rsidRDefault="006A7AE4" w:rsidP="00627110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 w:rsidRPr="00841E58">
              <w:rPr>
                <w:rFonts w:ascii="Times New Roman" w:hAnsi="Times New Roman"/>
                <w:color w:val="000000"/>
                <w:sz w:val="24"/>
              </w:rPr>
              <w:t>Тестирование</w:t>
            </w:r>
            <w:proofErr w:type="spellEnd"/>
            <w:r w:rsidRPr="00841E58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</w:tbl>
    <w:p w:rsidR="006A7AE4" w:rsidRPr="007D6E51" w:rsidRDefault="006A7AE4" w:rsidP="006A7AE4">
      <w:pPr>
        <w:rPr>
          <w:lang w:val="ru-RU"/>
        </w:rPr>
        <w:sectPr w:rsidR="006A7AE4" w:rsidRPr="007D6E51">
          <w:pgSz w:w="11900" w:h="16840"/>
          <w:pgMar w:top="284" w:right="650" w:bottom="38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6073BC" w:rsidRPr="006A7AE4" w:rsidRDefault="006073BC" w:rsidP="00627110">
      <w:pPr>
        <w:autoSpaceDE w:val="0"/>
        <w:autoSpaceDN w:val="0"/>
        <w:spacing w:after="78" w:line="220" w:lineRule="exact"/>
        <w:rPr>
          <w:lang w:val="tt-RU"/>
        </w:rPr>
      </w:pPr>
    </w:p>
    <w:sectPr w:rsidR="006073BC" w:rsidRPr="006A7AE4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2D3C" w:rsidRDefault="00902D3C" w:rsidP="00CB3489">
      <w:pPr>
        <w:spacing w:after="0" w:line="240" w:lineRule="auto"/>
      </w:pPr>
      <w:r>
        <w:separator/>
      </w:r>
    </w:p>
  </w:endnote>
  <w:endnote w:type="continuationSeparator" w:id="0">
    <w:p w:rsidR="00902D3C" w:rsidRDefault="00902D3C" w:rsidP="00CB34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2D3C" w:rsidRDefault="00902D3C" w:rsidP="00CB3489">
      <w:pPr>
        <w:spacing w:after="0" w:line="240" w:lineRule="auto"/>
      </w:pPr>
      <w:r>
        <w:separator/>
      </w:r>
    </w:p>
  </w:footnote>
  <w:footnote w:type="continuationSeparator" w:id="0">
    <w:p w:rsidR="00902D3C" w:rsidRDefault="00902D3C" w:rsidP="00CB34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0A3087"/>
    <w:rsid w:val="000C5E2D"/>
    <w:rsid w:val="000E37C0"/>
    <w:rsid w:val="0015074B"/>
    <w:rsid w:val="0029639D"/>
    <w:rsid w:val="002F5097"/>
    <w:rsid w:val="00326F90"/>
    <w:rsid w:val="003A0861"/>
    <w:rsid w:val="00425939"/>
    <w:rsid w:val="00583D6D"/>
    <w:rsid w:val="006073BC"/>
    <w:rsid w:val="00627110"/>
    <w:rsid w:val="006629D3"/>
    <w:rsid w:val="006A7AE4"/>
    <w:rsid w:val="007D6E51"/>
    <w:rsid w:val="008A290B"/>
    <w:rsid w:val="00902D3C"/>
    <w:rsid w:val="00993805"/>
    <w:rsid w:val="00A90BF5"/>
    <w:rsid w:val="00AA1D8D"/>
    <w:rsid w:val="00B47730"/>
    <w:rsid w:val="00B571F5"/>
    <w:rsid w:val="00BA7631"/>
    <w:rsid w:val="00CB0664"/>
    <w:rsid w:val="00CB3489"/>
    <w:rsid w:val="00CD269C"/>
    <w:rsid w:val="00E627BB"/>
    <w:rsid w:val="00F94A1B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CB3489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TableParagraph">
    <w:name w:val="Table Paragraph"/>
    <w:basedOn w:val="a1"/>
    <w:uiPriority w:val="1"/>
    <w:qFormat/>
    <w:rsid w:val="006A7AE4"/>
    <w:pPr>
      <w:widowControl w:val="0"/>
      <w:autoSpaceDE w:val="0"/>
      <w:autoSpaceDN w:val="0"/>
      <w:spacing w:after="0" w:line="240" w:lineRule="auto"/>
      <w:ind w:left="168"/>
    </w:pPr>
    <w:rPr>
      <w:rFonts w:ascii="Cambria" w:eastAsia="Cambria" w:hAnsi="Cambria" w:cs="Cambria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CB3489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TableParagraph">
    <w:name w:val="Table Paragraph"/>
    <w:basedOn w:val="a1"/>
    <w:uiPriority w:val="1"/>
    <w:qFormat/>
    <w:rsid w:val="006A7AE4"/>
    <w:pPr>
      <w:widowControl w:val="0"/>
      <w:autoSpaceDE w:val="0"/>
      <w:autoSpaceDN w:val="0"/>
      <w:spacing w:after="0" w:line="240" w:lineRule="auto"/>
      <w:ind w:left="168"/>
    </w:pPr>
    <w:rPr>
      <w:rFonts w:ascii="Cambria" w:eastAsia="Cambria" w:hAnsi="Cambria" w:cs="Cambria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4BE4327-E893-40CF-B9B9-4FDADE44E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2979</TotalTime>
  <Pages>24</Pages>
  <Words>5179</Words>
  <Characters>29526</Characters>
  <Application>Microsoft Office Word</Application>
  <DocSecurity>0</DocSecurity>
  <Lines>246</Lines>
  <Paragraphs>69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34636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School</cp:lastModifiedBy>
  <cp:revision>9</cp:revision>
  <dcterms:created xsi:type="dcterms:W3CDTF">2022-10-31T08:31:00Z</dcterms:created>
  <dcterms:modified xsi:type="dcterms:W3CDTF">2023-05-12T08:14:00Z</dcterms:modified>
</cp:coreProperties>
</file>